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E7B" w:rsidRPr="00A654BD" w:rsidRDefault="007C31B0">
      <w:pPr>
        <w:tabs>
          <w:tab w:val="left" w:pos="5387"/>
        </w:tabs>
        <w:ind w:left="5"/>
        <w:jc w:val="center"/>
        <w:rPr>
          <w:rFonts w:asciiTheme="minorHAnsi" w:hAnsiTheme="minorHAnsi" w:cs="Arial"/>
          <w:b/>
          <w:bCs/>
          <w:snapToGrid w:val="0"/>
          <w:sz w:val="48"/>
          <w:szCs w:val="48"/>
        </w:rPr>
      </w:pPr>
      <w:r w:rsidRPr="00A654BD">
        <w:rPr>
          <w:rFonts w:asciiTheme="minorHAnsi" w:hAnsiTheme="minorHAnsi" w:cs="Arial"/>
          <w:b/>
          <w:bCs/>
          <w:snapToGrid w:val="0"/>
          <w:sz w:val="48"/>
          <w:szCs w:val="48"/>
        </w:rPr>
        <w:t xml:space="preserve">Závěrečná </w:t>
      </w:r>
      <w:r w:rsidR="00332E7B" w:rsidRPr="00A654BD">
        <w:rPr>
          <w:rFonts w:asciiTheme="minorHAnsi" w:hAnsiTheme="minorHAnsi" w:cs="Arial"/>
          <w:b/>
          <w:bCs/>
          <w:snapToGrid w:val="0"/>
          <w:sz w:val="48"/>
          <w:szCs w:val="48"/>
        </w:rPr>
        <w:t xml:space="preserve">zpráva o </w:t>
      </w:r>
      <w:r w:rsidRPr="00A654BD">
        <w:rPr>
          <w:rFonts w:asciiTheme="minorHAnsi" w:hAnsiTheme="minorHAnsi" w:cs="Arial"/>
          <w:b/>
          <w:bCs/>
          <w:snapToGrid w:val="0"/>
          <w:sz w:val="48"/>
          <w:szCs w:val="48"/>
        </w:rPr>
        <w:t>řešení</w:t>
      </w:r>
      <w:r w:rsidR="00332E7B" w:rsidRPr="00A654BD">
        <w:rPr>
          <w:rFonts w:asciiTheme="minorHAnsi" w:hAnsiTheme="minorHAnsi" w:cs="Arial"/>
          <w:b/>
          <w:bCs/>
          <w:snapToGrid w:val="0"/>
          <w:sz w:val="48"/>
          <w:szCs w:val="48"/>
        </w:rPr>
        <w:t xml:space="preserve"> projektu </w:t>
      </w:r>
    </w:p>
    <w:p w:rsidR="00F715F0" w:rsidRDefault="00F715F0" w:rsidP="00F715F0">
      <w:pPr>
        <w:pStyle w:val="Novelizanbod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="Arial"/>
          <w:sz w:val="24"/>
          <w:szCs w:val="24"/>
          <w:highlight w:val="yellow"/>
        </w:rPr>
      </w:pPr>
      <w:r>
        <w:rPr>
          <w:rFonts w:asciiTheme="minorHAnsi" w:hAnsiTheme="minorHAnsi" w:cs="Arial"/>
          <w:sz w:val="24"/>
          <w:szCs w:val="24"/>
          <w:highlight w:val="yellow"/>
          <w:u w:val="single"/>
        </w:rPr>
        <w:t>Poznámky pro vyplnění</w:t>
      </w:r>
      <w:r>
        <w:rPr>
          <w:rFonts w:asciiTheme="minorHAnsi" w:hAnsiTheme="minorHAnsi" w:cs="Arial"/>
          <w:sz w:val="24"/>
          <w:szCs w:val="24"/>
          <w:highlight w:val="yellow"/>
        </w:rPr>
        <w:t xml:space="preserve"> (před vytištěním smažte): Nezapomeňte, prosím, vyplnit  ZÁHLAVÍ listu včetně  kódu/čísla projektu! Prosím zprávu pište stručně výstižně a přehledně! Pomocný text vymažte! Doporučený rozsah – max. 3 stránky – srovnávací tabulky, přehledy a grafy vítány – při větším rozsahu využijte přílohu.) </w:t>
      </w:r>
    </w:p>
    <w:p w:rsidR="00F715F0" w:rsidRDefault="00F715F0" w:rsidP="00F715F0">
      <w:pPr>
        <w:pStyle w:val="Novelizanbod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="Arial"/>
          <w:sz w:val="24"/>
          <w:szCs w:val="24"/>
          <w:highlight w:val="yellow"/>
        </w:rPr>
      </w:pPr>
    </w:p>
    <w:p w:rsidR="00F715F0" w:rsidRDefault="00F715F0" w:rsidP="00F715F0">
      <w:pPr>
        <w:pStyle w:val="Novelizanbod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  <w:highlight w:val="yellow"/>
        </w:rPr>
        <w:t>Pokud závěrečná zpráva obsahuje citlivé údaje informace, které mohou být předmětem obchodního tajemství nebo jinak utajované skutečnosti podle zvláštních právních předpisů. Příjemce, resp. zpracovatel zprávy toto uvede v úvodu zprávy a inkriminovaná místa v textu vyznačí. Poskytovatel pak pro zveřejnění použije v plném znění pouze textovou zprávu uvedenou příjemcem v závěru této zprávy. V případě, že bude nutné použít i další informace, použijí se pouze neadresná segregovaná data a konečný text určený pro zveřejnění bude před zveřejněním konzultován s řešitele projektu.</w:t>
      </w:r>
    </w:p>
    <w:p w:rsidR="00F715F0" w:rsidRDefault="00F715F0" w:rsidP="00F715F0">
      <w:pPr>
        <w:pStyle w:val="Novelizanbod"/>
        <w:numPr>
          <w:ilvl w:val="0"/>
          <w:numId w:val="0"/>
        </w:numPr>
        <w:tabs>
          <w:tab w:val="left" w:pos="708"/>
        </w:tabs>
        <w:jc w:val="center"/>
        <w:rPr>
          <w:rFonts w:asciiTheme="minorHAnsi" w:hAnsiTheme="minorHAnsi" w:cs="Arial"/>
          <w:b/>
          <w:i/>
          <w:color w:val="FF0000"/>
          <w:sz w:val="24"/>
          <w:szCs w:val="24"/>
        </w:rPr>
      </w:pPr>
      <w:r>
        <w:rPr>
          <w:rFonts w:asciiTheme="minorHAnsi" w:hAnsiTheme="minorHAnsi" w:cs="Arial"/>
          <w:b/>
          <w:i/>
          <w:color w:val="FF0000"/>
          <w:sz w:val="24"/>
          <w:szCs w:val="24"/>
        </w:rPr>
        <w:t>(Tato zpráva ne-/obsahuje údaje a informace, které mohou být předmětem obchodního tajemství nebo utajovanými skutečnostmi podle zvláštních právních předpisů!)</w:t>
      </w:r>
    </w:p>
    <w:p w:rsidR="00332E7B" w:rsidRPr="00630384" w:rsidRDefault="00332E7B">
      <w:pPr>
        <w:rPr>
          <w:rFonts w:asciiTheme="minorHAnsi" w:hAnsiTheme="minorHAnsi" w:cs="Arial"/>
          <w:sz w:val="24"/>
          <w:szCs w:val="24"/>
        </w:rPr>
      </w:pPr>
    </w:p>
    <w:p w:rsidR="00656B30" w:rsidRPr="008E2D60" w:rsidRDefault="00656B30" w:rsidP="00E346D9">
      <w:pPr>
        <w:pStyle w:val="Novelizanbod"/>
        <w:rPr>
          <w:rFonts w:asciiTheme="minorHAnsi" w:hAnsiTheme="minorHAnsi" w:cs="Arial"/>
          <w:b/>
          <w:sz w:val="32"/>
          <w:szCs w:val="32"/>
        </w:rPr>
      </w:pPr>
      <w:r w:rsidRPr="008E2D60">
        <w:rPr>
          <w:rFonts w:asciiTheme="minorHAnsi" w:hAnsiTheme="minorHAnsi" w:cs="Arial"/>
          <w:b/>
          <w:sz w:val="32"/>
          <w:szCs w:val="32"/>
        </w:rPr>
        <w:t>Základní údaje o projektu</w:t>
      </w:r>
    </w:p>
    <w:p w:rsidR="00656B30" w:rsidRPr="00630384" w:rsidRDefault="00656B30" w:rsidP="00656B30">
      <w:pPr>
        <w:pStyle w:val="Novelizanbod"/>
        <w:numPr>
          <w:ilvl w:val="0"/>
          <w:numId w:val="0"/>
        </w:numPr>
        <w:ind w:left="567"/>
        <w:rPr>
          <w:rFonts w:asciiTheme="minorHAnsi" w:hAnsiTheme="minorHAnsi" w:cs="Arial"/>
          <w:sz w:val="24"/>
          <w:szCs w:val="24"/>
        </w:rPr>
      </w:pPr>
      <w:r w:rsidRPr="00630384">
        <w:rPr>
          <w:rFonts w:asciiTheme="minorHAnsi" w:hAnsiTheme="minorHAnsi" w:cs="Arial"/>
          <w:sz w:val="24"/>
          <w:szCs w:val="24"/>
        </w:rPr>
        <w:t>(stručný přehled stanovených cílů</w:t>
      </w:r>
      <w:r w:rsidR="003373FC" w:rsidRPr="00630384">
        <w:rPr>
          <w:rFonts w:asciiTheme="minorHAnsi" w:hAnsiTheme="minorHAnsi" w:cs="Arial"/>
          <w:sz w:val="24"/>
          <w:szCs w:val="24"/>
        </w:rPr>
        <w:t xml:space="preserve"> a termínů pro jejich plnění- rozsah max. do 10 řádků)</w:t>
      </w:r>
    </w:p>
    <w:p w:rsidR="00520D36" w:rsidRPr="00630384" w:rsidRDefault="00520D36" w:rsidP="00656B30">
      <w:pPr>
        <w:pStyle w:val="Novelizanbod"/>
        <w:numPr>
          <w:ilvl w:val="0"/>
          <w:numId w:val="0"/>
        </w:numPr>
        <w:ind w:left="567"/>
        <w:rPr>
          <w:rFonts w:asciiTheme="minorHAnsi" w:hAnsiTheme="minorHAnsi" w:cs="Arial"/>
          <w:sz w:val="24"/>
          <w:szCs w:val="24"/>
        </w:rPr>
      </w:pPr>
    </w:p>
    <w:p w:rsidR="00E346D9" w:rsidRPr="008E2D60" w:rsidRDefault="00656B30" w:rsidP="00E346D9">
      <w:pPr>
        <w:pStyle w:val="Novelizanbod"/>
        <w:rPr>
          <w:rFonts w:asciiTheme="minorHAnsi" w:hAnsiTheme="minorHAnsi" w:cs="Arial"/>
          <w:b/>
          <w:sz w:val="32"/>
          <w:szCs w:val="32"/>
        </w:rPr>
      </w:pPr>
      <w:r w:rsidRPr="008E2D60">
        <w:rPr>
          <w:rFonts w:asciiTheme="minorHAnsi" w:hAnsiTheme="minorHAnsi" w:cs="Arial"/>
          <w:b/>
          <w:sz w:val="32"/>
          <w:szCs w:val="32"/>
        </w:rPr>
        <w:t>C</w:t>
      </w:r>
      <w:r w:rsidR="00E346D9" w:rsidRPr="008E2D60">
        <w:rPr>
          <w:rFonts w:asciiTheme="minorHAnsi" w:hAnsiTheme="minorHAnsi" w:cs="Arial"/>
          <w:b/>
          <w:sz w:val="32"/>
          <w:szCs w:val="32"/>
        </w:rPr>
        <w:t xml:space="preserve">elkové zhodnocení průběhu řešení projektu </w:t>
      </w:r>
      <w:r w:rsidRPr="008E2D60">
        <w:rPr>
          <w:rFonts w:asciiTheme="minorHAnsi" w:hAnsiTheme="minorHAnsi" w:cs="Arial"/>
          <w:b/>
          <w:sz w:val="32"/>
          <w:szCs w:val="32"/>
        </w:rPr>
        <w:t xml:space="preserve">a dosažených výsledků </w:t>
      </w:r>
      <w:r w:rsidR="00E346D9" w:rsidRPr="008E2D60">
        <w:rPr>
          <w:rFonts w:asciiTheme="minorHAnsi" w:hAnsiTheme="minorHAnsi" w:cs="Arial"/>
          <w:b/>
          <w:sz w:val="32"/>
          <w:szCs w:val="32"/>
        </w:rPr>
        <w:t>za celou dobu řešení</w:t>
      </w:r>
    </w:p>
    <w:p w:rsidR="00520D36" w:rsidRPr="008E2D60" w:rsidRDefault="00E35664" w:rsidP="00630384">
      <w:pPr>
        <w:pStyle w:val="Novelizanbod"/>
        <w:numPr>
          <w:ilvl w:val="1"/>
          <w:numId w:val="3"/>
        </w:numPr>
        <w:tabs>
          <w:tab w:val="clear" w:pos="1440"/>
          <w:tab w:val="num" w:pos="1134"/>
        </w:tabs>
        <w:ind w:left="1134" w:hanging="567"/>
        <w:jc w:val="both"/>
        <w:rPr>
          <w:rFonts w:asciiTheme="minorHAnsi" w:hAnsiTheme="minorHAnsi" w:cs="Arial"/>
          <w:sz w:val="28"/>
          <w:szCs w:val="28"/>
        </w:rPr>
      </w:pPr>
      <w:r w:rsidRPr="008E2D60">
        <w:rPr>
          <w:rFonts w:asciiTheme="minorHAnsi" w:hAnsiTheme="minorHAnsi" w:cs="Arial"/>
          <w:sz w:val="28"/>
          <w:szCs w:val="28"/>
          <w:u w:val="single"/>
        </w:rPr>
        <w:t>Zhodnocení projektu</w:t>
      </w:r>
      <w:r w:rsidRPr="00630384">
        <w:rPr>
          <w:rFonts w:asciiTheme="minorHAnsi" w:hAnsiTheme="minorHAnsi" w:cs="Arial"/>
          <w:sz w:val="24"/>
          <w:szCs w:val="24"/>
        </w:rPr>
        <w:t xml:space="preserve"> (Uvádí se </w:t>
      </w:r>
      <w:r w:rsidR="009F76ED" w:rsidRPr="00630384">
        <w:rPr>
          <w:rFonts w:asciiTheme="minorHAnsi" w:hAnsiTheme="minorHAnsi" w:cs="Arial"/>
          <w:sz w:val="24"/>
          <w:szCs w:val="24"/>
        </w:rPr>
        <w:t xml:space="preserve">přehled a </w:t>
      </w:r>
      <w:r w:rsidR="00520D36" w:rsidRPr="00630384">
        <w:rPr>
          <w:rFonts w:asciiTheme="minorHAnsi" w:hAnsiTheme="minorHAnsi" w:cs="Arial"/>
          <w:sz w:val="24"/>
          <w:szCs w:val="24"/>
        </w:rPr>
        <w:t xml:space="preserve">srovnání dosažených výsledků se schválenými cíli </w:t>
      </w:r>
      <w:r w:rsidR="00FC08D2" w:rsidRPr="00630384">
        <w:rPr>
          <w:rFonts w:asciiTheme="minorHAnsi" w:hAnsiTheme="minorHAnsi" w:cs="Arial"/>
          <w:sz w:val="24"/>
          <w:szCs w:val="24"/>
        </w:rPr>
        <w:t xml:space="preserve">projektu a v návaznosti na cíle </w:t>
      </w:r>
      <w:r w:rsidR="00520D36" w:rsidRPr="00630384">
        <w:rPr>
          <w:rFonts w:asciiTheme="minorHAnsi" w:hAnsiTheme="minorHAnsi" w:cs="Arial"/>
          <w:sz w:val="24"/>
          <w:szCs w:val="24"/>
        </w:rPr>
        <w:t>programu</w:t>
      </w:r>
      <w:r w:rsidR="00FC08D2" w:rsidRPr="00630384">
        <w:rPr>
          <w:rFonts w:asciiTheme="minorHAnsi" w:hAnsiTheme="minorHAnsi" w:cs="Arial"/>
          <w:sz w:val="24"/>
          <w:szCs w:val="24"/>
        </w:rPr>
        <w:t xml:space="preserve"> INFOZ</w:t>
      </w:r>
      <w:r w:rsidR="00520D36" w:rsidRPr="00630384">
        <w:rPr>
          <w:rFonts w:asciiTheme="minorHAnsi" w:hAnsiTheme="minorHAnsi" w:cs="Arial"/>
          <w:sz w:val="24"/>
          <w:szCs w:val="24"/>
        </w:rPr>
        <w:t>, tj. zda a jak výsledky dosažené řešením projekt</w:t>
      </w:r>
      <w:r w:rsidR="00FC08D2" w:rsidRPr="00630384">
        <w:rPr>
          <w:rFonts w:asciiTheme="minorHAnsi" w:hAnsiTheme="minorHAnsi" w:cs="Arial"/>
          <w:sz w:val="24"/>
          <w:szCs w:val="24"/>
        </w:rPr>
        <w:t>u</w:t>
      </w:r>
      <w:r w:rsidR="00520D36" w:rsidRPr="00630384">
        <w:rPr>
          <w:rFonts w:asciiTheme="minorHAnsi" w:hAnsiTheme="minorHAnsi" w:cs="Arial"/>
          <w:sz w:val="24"/>
          <w:szCs w:val="24"/>
        </w:rPr>
        <w:t xml:space="preserve"> přispěly ke splnění cílů programu</w:t>
      </w:r>
      <w:r w:rsidR="004456FD" w:rsidRPr="00630384">
        <w:rPr>
          <w:rFonts w:asciiTheme="minorHAnsi" w:hAnsiTheme="minorHAnsi" w:cs="Arial"/>
          <w:sz w:val="24"/>
          <w:szCs w:val="24"/>
        </w:rPr>
        <w:t>;</w:t>
      </w:r>
      <w:r w:rsidR="00520D36" w:rsidRPr="00630384">
        <w:rPr>
          <w:rFonts w:asciiTheme="minorHAnsi" w:hAnsiTheme="minorHAnsi" w:cs="Arial"/>
          <w:sz w:val="24"/>
          <w:szCs w:val="24"/>
        </w:rPr>
        <w:t xml:space="preserve"> míra splnění </w:t>
      </w:r>
      <w:r w:rsidR="004456FD" w:rsidRPr="00630384">
        <w:rPr>
          <w:rFonts w:asciiTheme="minorHAnsi" w:hAnsiTheme="minorHAnsi" w:cs="Arial"/>
          <w:sz w:val="24"/>
          <w:szCs w:val="24"/>
        </w:rPr>
        <w:t xml:space="preserve">jednotlivých </w:t>
      </w:r>
      <w:r w:rsidR="00520D36" w:rsidRPr="00630384">
        <w:rPr>
          <w:rFonts w:asciiTheme="minorHAnsi" w:hAnsiTheme="minorHAnsi" w:cs="Arial"/>
          <w:sz w:val="24"/>
          <w:szCs w:val="24"/>
        </w:rPr>
        <w:t>cílů pro</w:t>
      </w:r>
      <w:r w:rsidR="004456FD" w:rsidRPr="00630384">
        <w:rPr>
          <w:rFonts w:asciiTheme="minorHAnsi" w:hAnsiTheme="minorHAnsi" w:cs="Arial"/>
          <w:sz w:val="24"/>
          <w:szCs w:val="24"/>
        </w:rPr>
        <w:t xml:space="preserve">jektu </w:t>
      </w:r>
      <w:r w:rsidR="00520D36" w:rsidRPr="00630384">
        <w:rPr>
          <w:rFonts w:asciiTheme="minorHAnsi" w:hAnsiTheme="minorHAnsi" w:cs="Arial"/>
          <w:sz w:val="24"/>
          <w:szCs w:val="24"/>
        </w:rPr>
        <w:t xml:space="preserve">se vyjádří v procentech, vzájemným porovnáním schválené druhové skladby a kvantifikace výsledků </w:t>
      </w:r>
      <w:r w:rsidR="004456FD" w:rsidRPr="00630384">
        <w:rPr>
          <w:rFonts w:asciiTheme="minorHAnsi" w:hAnsiTheme="minorHAnsi" w:cs="Arial"/>
          <w:sz w:val="24"/>
          <w:szCs w:val="24"/>
        </w:rPr>
        <w:t xml:space="preserve">podle indikátorů </w:t>
      </w:r>
      <w:r w:rsidR="00520D36" w:rsidRPr="00630384">
        <w:rPr>
          <w:rFonts w:asciiTheme="minorHAnsi" w:hAnsiTheme="minorHAnsi" w:cs="Arial"/>
          <w:sz w:val="24"/>
          <w:szCs w:val="24"/>
        </w:rPr>
        <w:t>s dosaženou druhovou skladbou a kvantifikací výsledků ukončeného pro</w:t>
      </w:r>
      <w:r w:rsidR="004456FD" w:rsidRPr="00630384">
        <w:rPr>
          <w:rFonts w:asciiTheme="minorHAnsi" w:hAnsiTheme="minorHAnsi" w:cs="Arial"/>
          <w:sz w:val="24"/>
          <w:szCs w:val="24"/>
        </w:rPr>
        <w:t>jektu</w:t>
      </w:r>
      <w:r w:rsidR="00966CC0" w:rsidRPr="00630384">
        <w:rPr>
          <w:rFonts w:asciiTheme="minorHAnsi" w:hAnsiTheme="minorHAnsi" w:cs="Arial"/>
          <w:sz w:val="24"/>
          <w:szCs w:val="24"/>
        </w:rPr>
        <w:t>. Uvádí se současně přehled a stručné zdůvodnění případných změn či neúspěchů</w:t>
      </w:r>
      <w:r w:rsidRPr="00630384">
        <w:rPr>
          <w:rFonts w:asciiTheme="minorHAnsi" w:hAnsiTheme="minorHAnsi" w:cs="Arial"/>
          <w:sz w:val="24"/>
          <w:szCs w:val="24"/>
        </w:rPr>
        <w:t>.</w:t>
      </w:r>
      <w:r w:rsidR="00C80DDE">
        <w:rPr>
          <w:rFonts w:asciiTheme="minorHAnsi" w:hAnsiTheme="minorHAnsi" w:cs="Arial"/>
          <w:sz w:val="24"/>
          <w:szCs w:val="24"/>
        </w:rPr>
        <w:t xml:space="preserve"> Seznam všech zpřístupněných informačních zdrojů s přehledem uživatelů vložte do přílohy. </w:t>
      </w:r>
      <w:r w:rsidR="00D6331C">
        <w:rPr>
          <w:rFonts w:asciiTheme="minorHAnsi" w:hAnsiTheme="minorHAnsi" w:cs="Arial"/>
          <w:sz w:val="24"/>
          <w:szCs w:val="24"/>
        </w:rPr>
        <w:t>v příloze u</w:t>
      </w:r>
      <w:r w:rsidR="00C80DDE">
        <w:rPr>
          <w:rFonts w:asciiTheme="minorHAnsi" w:hAnsiTheme="minorHAnsi" w:cs="Arial"/>
          <w:sz w:val="24"/>
          <w:szCs w:val="24"/>
        </w:rPr>
        <w:t>veďte a porovn</w:t>
      </w:r>
      <w:r w:rsidR="00D6331C">
        <w:rPr>
          <w:rFonts w:asciiTheme="minorHAnsi" w:hAnsiTheme="minorHAnsi" w:cs="Arial"/>
          <w:sz w:val="24"/>
          <w:szCs w:val="24"/>
        </w:rPr>
        <w:t>e</w:t>
      </w:r>
      <w:r w:rsidR="00C80DDE">
        <w:rPr>
          <w:rFonts w:asciiTheme="minorHAnsi" w:hAnsiTheme="minorHAnsi" w:cs="Arial"/>
          <w:sz w:val="24"/>
          <w:szCs w:val="24"/>
        </w:rPr>
        <w:t xml:space="preserve">jte také míru využití zpřístupněných </w:t>
      </w:r>
      <w:r w:rsidR="00D6331C">
        <w:rPr>
          <w:rFonts w:asciiTheme="minorHAnsi" w:hAnsiTheme="minorHAnsi" w:cs="Arial"/>
          <w:sz w:val="24"/>
          <w:szCs w:val="24"/>
        </w:rPr>
        <w:t xml:space="preserve">informačních </w:t>
      </w:r>
      <w:r w:rsidR="00C80DDE">
        <w:rPr>
          <w:rFonts w:asciiTheme="minorHAnsi" w:hAnsiTheme="minorHAnsi" w:cs="Arial"/>
          <w:sz w:val="24"/>
          <w:szCs w:val="24"/>
        </w:rPr>
        <w:t>zdrojů jednotlivými uživateli.</w:t>
      </w:r>
      <w:r w:rsidR="00A652AE">
        <w:rPr>
          <w:rFonts w:asciiTheme="minorHAnsi" w:hAnsiTheme="minorHAnsi" w:cs="Arial"/>
          <w:sz w:val="24"/>
          <w:szCs w:val="24"/>
        </w:rPr>
        <w:t xml:space="preserve"> Odkažte na zdroje informací, výstupy ze statistik atp.</w:t>
      </w:r>
      <w:r w:rsidR="00956FA5">
        <w:rPr>
          <w:rFonts w:asciiTheme="minorHAnsi" w:hAnsiTheme="minorHAnsi" w:cs="Arial"/>
          <w:sz w:val="24"/>
          <w:szCs w:val="24"/>
        </w:rPr>
        <w:t>, kde lze popsané skutečnosti ověřit.</w:t>
      </w:r>
      <w:r w:rsidRPr="00630384">
        <w:rPr>
          <w:rFonts w:asciiTheme="minorHAnsi" w:hAnsiTheme="minorHAnsi" w:cs="Arial"/>
          <w:sz w:val="24"/>
          <w:szCs w:val="24"/>
        </w:rPr>
        <w:t>)</w:t>
      </w:r>
    </w:p>
    <w:p w:rsidR="00CB36FD" w:rsidRPr="004B0355" w:rsidRDefault="009F76ED" w:rsidP="00630384">
      <w:pPr>
        <w:pStyle w:val="Novelizanbod"/>
        <w:numPr>
          <w:ilvl w:val="1"/>
          <w:numId w:val="3"/>
        </w:numPr>
        <w:tabs>
          <w:tab w:val="clear" w:pos="1440"/>
          <w:tab w:val="num" w:pos="1134"/>
        </w:tabs>
        <w:ind w:left="1134" w:hanging="567"/>
        <w:jc w:val="both"/>
        <w:rPr>
          <w:rFonts w:asciiTheme="minorHAnsi" w:hAnsiTheme="minorHAnsi" w:cs="Arial"/>
          <w:sz w:val="28"/>
          <w:szCs w:val="28"/>
          <w:u w:val="single"/>
        </w:rPr>
      </w:pPr>
      <w:r w:rsidRPr="008E2D60">
        <w:rPr>
          <w:rFonts w:asciiTheme="minorHAnsi" w:hAnsiTheme="minorHAnsi" w:cs="Arial"/>
          <w:sz w:val="28"/>
          <w:szCs w:val="28"/>
          <w:u w:val="single"/>
        </w:rPr>
        <w:t>Zvlášť významné výsledky projektu</w:t>
      </w:r>
      <w:r w:rsidRPr="00630384">
        <w:rPr>
          <w:rFonts w:asciiTheme="minorHAnsi" w:hAnsiTheme="minorHAnsi" w:cs="Arial"/>
          <w:sz w:val="24"/>
          <w:szCs w:val="24"/>
        </w:rPr>
        <w:t xml:space="preserve"> (U</w:t>
      </w:r>
      <w:r w:rsidR="00FC08D2" w:rsidRPr="00630384">
        <w:rPr>
          <w:rFonts w:asciiTheme="minorHAnsi" w:hAnsiTheme="minorHAnsi" w:cs="Arial"/>
          <w:sz w:val="24"/>
          <w:szCs w:val="24"/>
        </w:rPr>
        <w:t>v</w:t>
      </w:r>
      <w:r w:rsidRPr="00630384">
        <w:rPr>
          <w:rFonts w:asciiTheme="minorHAnsi" w:hAnsiTheme="minorHAnsi" w:cs="Arial"/>
          <w:sz w:val="24"/>
          <w:szCs w:val="24"/>
        </w:rPr>
        <w:t>ádí se</w:t>
      </w:r>
      <w:r w:rsidR="00FC08D2" w:rsidRPr="00630384">
        <w:rPr>
          <w:rFonts w:asciiTheme="minorHAnsi" w:hAnsiTheme="minorHAnsi" w:cs="Arial"/>
          <w:sz w:val="24"/>
          <w:szCs w:val="24"/>
        </w:rPr>
        <w:t xml:space="preserve"> </w:t>
      </w:r>
      <w:r w:rsidRPr="00630384">
        <w:rPr>
          <w:rFonts w:asciiTheme="minorHAnsi" w:hAnsiTheme="minorHAnsi" w:cs="Arial"/>
          <w:sz w:val="24"/>
          <w:szCs w:val="24"/>
        </w:rPr>
        <w:t xml:space="preserve">přehled zvlášť </w:t>
      </w:r>
      <w:r w:rsidR="00FC08D2" w:rsidRPr="00630384">
        <w:rPr>
          <w:rFonts w:asciiTheme="minorHAnsi" w:hAnsiTheme="minorHAnsi" w:cs="Arial"/>
          <w:sz w:val="24"/>
          <w:szCs w:val="24"/>
        </w:rPr>
        <w:t>významných výsledků</w:t>
      </w:r>
      <w:r w:rsidR="002052E1" w:rsidRPr="00630384">
        <w:rPr>
          <w:rFonts w:asciiTheme="minorHAnsi" w:hAnsiTheme="minorHAnsi" w:cs="Arial"/>
          <w:sz w:val="24"/>
          <w:szCs w:val="24"/>
        </w:rPr>
        <w:t>, pokud existují,</w:t>
      </w:r>
      <w:r w:rsidR="00FC08D2" w:rsidRPr="00630384">
        <w:rPr>
          <w:rFonts w:asciiTheme="minorHAnsi" w:hAnsiTheme="minorHAnsi" w:cs="Arial"/>
          <w:sz w:val="24"/>
          <w:szCs w:val="24"/>
        </w:rPr>
        <w:t xml:space="preserve"> s uvedením zdůvodnění</w:t>
      </w:r>
      <w:r w:rsidRPr="00630384">
        <w:rPr>
          <w:rFonts w:asciiTheme="minorHAnsi" w:hAnsiTheme="minorHAnsi" w:cs="Arial"/>
          <w:sz w:val="24"/>
          <w:szCs w:val="24"/>
        </w:rPr>
        <w:t>,</w:t>
      </w:r>
      <w:r w:rsidR="00FC08D2" w:rsidRPr="00630384">
        <w:rPr>
          <w:rFonts w:asciiTheme="minorHAnsi" w:hAnsiTheme="minorHAnsi" w:cs="Arial"/>
          <w:sz w:val="24"/>
          <w:szCs w:val="24"/>
        </w:rPr>
        <w:t xml:space="preserve"> proč je konkrétní výsledek zvlášť významný. Zvlášť významný výsledek musí být konkrétní a přesně identifikovatelný </w:t>
      </w:r>
      <w:r w:rsidR="00CB36FD" w:rsidRPr="00630384">
        <w:rPr>
          <w:rFonts w:asciiTheme="minorHAnsi" w:hAnsiTheme="minorHAnsi" w:cs="Arial"/>
          <w:sz w:val="24"/>
          <w:szCs w:val="24"/>
        </w:rPr>
        <w:t xml:space="preserve">nejlépe </w:t>
      </w:r>
      <w:r w:rsidR="00FC08D2" w:rsidRPr="00630384">
        <w:rPr>
          <w:rFonts w:asciiTheme="minorHAnsi" w:hAnsiTheme="minorHAnsi" w:cs="Arial"/>
          <w:sz w:val="24"/>
          <w:szCs w:val="24"/>
        </w:rPr>
        <w:t>dle RIV (nelze uvádět např., že výsledkem je řada cenných studií či analýz, řada výsledků je na světové špičce ve svém oboru apod., ale naopak je žádoucí uvádět konkrétní výsledky</w:t>
      </w:r>
      <w:r w:rsidR="00CB36FD" w:rsidRPr="00630384">
        <w:rPr>
          <w:rFonts w:asciiTheme="minorHAnsi" w:hAnsiTheme="minorHAnsi" w:cs="Arial"/>
          <w:sz w:val="24"/>
          <w:szCs w:val="24"/>
        </w:rPr>
        <w:t xml:space="preserve"> a</w:t>
      </w:r>
      <w:r w:rsidR="00FC08D2" w:rsidRPr="00630384">
        <w:rPr>
          <w:rFonts w:asciiTheme="minorHAnsi" w:hAnsiTheme="minorHAnsi" w:cs="Arial"/>
          <w:sz w:val="24"/>
          <w:szCs w:val="24"/>
        </w:rPr>
        <w:t xml:space="preserve"> jejich počty</w:t>
      </w:r>
      <w:r w:rsidR="002052E1" w:rsidRPr="004B0355">
        <w:rPr>
          <w:rFonts w:asciiTheme="minorHAnsi" w:hAnsiTheme="minorHAnsi" w:cs="Arial"/>
          <w:sz w:val="28"/>
          <w:szCs w:val="28"/>
        </w:rPr>
        <w:t>.</w:t>
      </w:r>
      <w:r w:rsidR="002052E1" w:rsidRPr="004B0355">
        <w:rPr>
          <w:rFonts w:asciiTheme="minorHAnsi" w:hAnsiTheme="minorHAnsi" w:cs="Arial"/>
          <w:sz w:val="24"/>
          <w:szCs w:val="24"/>
        </w:rPr>
        <w:t>)</w:t>
      </w:r>
      <w:r w:rsidR="00FC08D2" w:rsidRPr="004B0355">
        <w:rPr>
          <w:rFonts w:asciiTheme="minorHAnsi" w:hAnsiTheme="minorHAnsi" w:cs="Arial"/>
          <w:sz w:val="28"/>
          <w:szCs w:val="28"/>
        </w:rPr>
        <w:t xml:space="preserve"> </w:t>
      </w:r>
    </w:p>
    <w:p w:rsidR="00520D36" w:rsidRPr="004B0355" w:rsidRDefault="005A0D65" w:rsidP="00630384">
      <w:pPr>
        <w:pStyle w:val="Novelizanbod"/>
        <w:numPr>
          <w:ilvl w:val="1"/>
          <w:numId w:val="3"/>
        </w:numPr>
        <w:tabs>
          <w:tab w:val="clear" w:pos="1440"/>
          <w:tab w:val="num" w:pos="1134"/>
        </w:tabs>
        <w:ind w:left="1134" w:hanging="567"/>
        <w:jc w:val="both"/>
        <w:rPr>
          <w:rFonts w:asciiTheme="minorHAnsi" w:hAnsiTheme="minorHAnsi" w:cs="Arial"/>
          <w:sz w:val="28"/>
          <w:szCs w:val="28"/>
        </w:rPr>
      </w:pPr>
      <w:r w:rsidRPr="004B0355">
        <w:rPr>
          <w:rFonts w:asciiTheme="minorHAnsi" w:hAnsiTheme="minorHAnsi" w:cs="Arial"/>
          <w:sz w:val="28"/>
          <w:szCs w:val="28"/>
          <w:u w:val="single"/>
        </w:rPr>
        <w:t>Porovnání s aktuálním stavem v zahraničí</w:t>
      </w:r>
      <w:r w:rsidRPr="00630384">
        <w:rPr>
          <w:rFonts w:asciiTheme="minorHAnsi" w:hAnsiTheme="minorHAnsi" w:cs="Arial"/>
          <w:sz w:val="24"/>
          <w:szCs w:val="24"/>
        </w:rPr>
        <w:t xml:space="preserve"> (</w:t>
      </w:r>
      <w:r w:rsidR="002052E1" w:rsidRPr="00630384">
        <w:rPr>
          <w:rFonts w:asciiTheme="minorHAnsi" w:hAnsiTheme="minorHAnsi" w:cs="Arial"/>
          <w:sz w:val="24"/>
          <w:szCs w:val="24"/>
        </w:rPr>
        <w:t>Poro</w:t>
      </w:r>
      <w:r w:rsidR="00520D36" w:rsidRPr="00630384">
        <w:rPr>
          <w:rFonts w:asciiTheme="minorHAnsi" w:hAnsiTheme="minorHAnsi" w:cs="Arial"/>
          <w:sz w:val="24"/>
          <w:szCs w:val="24"/>
        </w:rPr>
        <w:t>vnání dosažených výsledků pro</w:t>
      </w:r>
      <w:r w:rsidR="002052E1" w:rsidRPr="00630384">
        <w:rPr>
          <w:rFonts w:asciiTheme="minorHAnsi" w:hAnsiTheme="minorHAnsi" w:cs="Arial"/>
          <w:sz w:val="24"/>
          <w:szCs w:val="24"/>
        </w:rPr>
        <w:t>jektu</w:t>
      </w:r>
      <w:r w:rsidR="00520D36" w:rsidRPr="00630384">
        <w:rPr>
          <w:rFonts w:asciiTheme="minorHAnsi" w:hAnsiTheme="minorHAnsi" w:cs="Arial"/>
          <w:sz w:val="24"/>
          <w:szCs w:val="24"/>
        </w:rPr>
        <w:t xml:space="preserve"> se stavem v zahraničí </w:t>
      </w:r>
      <w:r w:rsidRPr="00630384">
        <w:rPr>
          <w:rFonts w:asciiTheme="minorHAnsi" w:hAnsiTheme="minorHAnsi" w:cs="Arial"/>
          <w:sz w:val="24"/>
          <w:szCs w:val="24"/>
        </w:rPr>
        <w:t xml:space="preserve">a v mezinárodním kontextu </w:t>
      </w:r>
      <w:r w:rsidR="00520D36" w:rsidRPr="00630384">
        <w:rPr>
          <w:rFonts w:asciiTheme="minorHAnsi" w:hAnsiTheme="minorHAnsi" w:cs="Arial"/>
          <w:sz w:val="24"/>
          <w:szCs w:val="24"/>
        </w:rPr>
        <w:t xml:space="preserve">v době ukončení </w:t>
      </w:r>
      <w:r w:rsidR="00520D36" w:rsidRPr="00630384">
        <w:rPr>
          <w:rFonts w:asciiTheme="minorHAnsi" w:hAnsiTheme="minorHAnsi" w:cs="Arial"/>
          <w:sz w:val="24"/>
          <w:szCs w:val="24"/>
        </w:rPr>
        <w:lastRenderedPageBreak/>
        <w:t>pro</w:t>
      </w:r>
      <w:r w:rsidR="000B7493" w:rsidRPr="00630384">
        <w:rPr>
          <w:rFonts w:asciiTheme="minorHAnsi" w:hAnsiTheme="minorHAnsi" w:cs="Arial"/>
          <w:sz w:val="24"/>
          <w:szCs w:val="24"/>
        </w:rPr>
        <w:t>jektu</w:t>
      </w:r>
      <w:r w:rsidRPr="00630384">
        <w:rPr>
          <w:rFonts w:asciiTheme="minorHAnsi" w:hAnsiTheme="minorHAnsi" w:cs="Arial"/>
          <w:sz w:val="24"/>
          <w:szCs w:val="24"/>
        </w:rPr>
        <w:t>.)</w:t>
      </w:r>
    </w:p>
    <w:p w:rsidR="000B7493" w:rsidRPr="00551148" w:rsidRDefault="005A0D65" w:rsidP="00630384">
      <w:pPr>
        <w:pStyle w:val="Novelizanbod"/>
        <w:numPr>
          <w:ilvl w:val="1"/>
          <w:numId w:val="3"/>
        </w:numPr>
        <w:tabs>
          <w:tab w:val="clear" w:pos="1440"/>
          <w:tab w:val="num" w:pos="1134"/>
        </w:tabs>
        <w:ind w:left="1134" w:hanging="567"/>
        <w:jc w:val="both"/>
        <w:rPr>
          <w:rFonts w:asciiTheme="minorHAnsi" w:hAnsiTheme="minorHAnsi" w:cs="Arial"/>
          <w:sz w:val="28"/>
          <w:szCs w:val="28"/>
        </w:rPr>
      </w:pPr>
      <w:r w:rsidRPr="004B0355">
        <w:rPr>
          <w:rFonts w:asciiTheme="minorHAnsi" w:hAnsiTheme="minorHAnsi" w:cs="Arial"/>
          <w:sz w:val="28"/>
          <w:szCs w:val="28"/>
          <w:u w:val="single"/>
        </w:rPr>
        <w:t>E</w:t>
      </w:r>
      <w:r w:rsidR="000B7493" w:rsidRPr="004B0355">
        <w:rPr>
          <w:rFonts w:asciiTheme="minorHAnsi" w:hAnsiTheme="minorHAnsi" w:cs="Arial"/>
          <w:sz w:val="28"/>
          <w:szCs w:val="28"/>
          <w:u w:val="single"/>
        </w:rPr>
        <w:t xml:space="preserve">konomické zhodnocení </w:t>
      </w:r>
      <w:r w:rsidR="000B7493" w:rsidRPr="00A9216D">
        <w:rPr>
          <w:rFonts w:asciiTheme="minorHAnsi" w:hAnsiTheme="minorHAnsi" w:cs="Arial"/>
          <w:sz w:val="28"/>
          <w:szCs w:val="28"/>
          <w:u w:val="single"/>
        </w:rPr>
        <w:t>projektu, jeho výsledků a přínosu</w:t>
      </w:r>
      <w:r w:rsidR="00777EB3" w:rsidRPr="00630384">
        <w:rPr>
          <w:rFonts w:asciiTheme="minorHAnsi" w:hAnsiTheme="minorHAnsi" w:cs="Arial"/>
          <w:sz w:val="24"/>
          <w:szCs w:val="24"/>
          <w:u w:val="single"/>
        </w:rPr>
        <w:t xml:space="preserve"> </w:t>
      </w:r>
      <w:r w:rsidR="00777EB3" w:rsidRPr="00630384">
        <w:rPr>
          <w:rFonts w:asciiTheme="minorHAnsi" w:hAnsiTheme="minorHAnsi" w:cs="Arial"/>
          <w:sz w:val="24"/>
          <w:szCs w:val="24"/>
        </w:rPr>
        <w:t>(Vyhodnotí se efektivita vložených prostředků, konkrétně se vyčíslí finanční dopady</w:t>
      </w:r>
      <w:r w:rsidR="005166C7" w:rsidRPr="00630384">
        <w:rPr>
          <w:rFonts w:asciiTheme="minorHAnsi" w:hAnsiTheme="minorHAnsi" w:cs="Arial"/>
          <w:sz w:val="24"/>
          <w:szCs w:val="24"/>
        </w:rPr>
        <w:t xml:space="preserve"> projektu pro příjemce a v porovnání k jednotlivým uživatelům</w:t>
      </w:r>
      <w:r w:rsidR="00777EB3" w:rsidRPr="00630384">
        <w:rPr>
          <w:rFonts w:asciiTheme="minorHAnsi" w:hAnsiTheme="minorHAnsi" w:cs="Arial"/>
          <w:sz w:val="24"/>
          <w:szCs w:val="24"/>
        </w:rPr>
        <w:t>.</w:t>
      </w:r>
      <w:r w:rsidR="00D944AD" w:rsidRPr="00630384">
        <w:rPr>
          <w:rFonts w:asciiTheme="minorHAnsi" w:hAnsiTheme="minorHAnsi" w:cs="Arial"/>
          <w:sz w:val="24"/>
          <w:szCs w:val="24"/>
        </w:rPr>
        <w:t xml:space="preserve"> </w:t>
      </w:r>
      <w:r w:rsidR="00163A39" w:rsidRPr="00630384">
        <w:rPr>
          <w:rFonts w:asciiTheme="minorHAnsi" w:hAnsiTheme="minorHAnsi" w:cs="Arial"/>
          <w:sz w:val="24"/>
          <w:szCs w:val="24"/>
        </w:rPr>
        <w:t xml:space="preserve">Vyčíslí </w:t>
      </w:r>
      <w:r w:rsidR="00D944AD" w:rsidRPr="00630384">
        <w:rPr>
          <w:rFonts w:asciiTheme="minorHAnsi" w:hAnsiTheme="minorHAnsi" w:cs="Arial"/>
          <w:sz w:val="24"/>
          <w:szCs w:val="24"/>
        </w:rPr>
        <w:t xml:space="preserve">se též srovnání se stavem bez </w:t>
      </w:r>
      <w:r w:rsidR="00163A39" w:rsidRPr="00630384">
        <w:rPr>
          <w:rFonts w:asciiTheme="minorHAnsi" w:hAnsiTheme="minorHAnsi" w:cs="Arial"/>
          <w:sz w:val="24"/>
          <w:szCs w:val="24"/>
        </w:rPr>
        <w:t>poskytnutí finanční podpory z projektu pro příjemce i pro uživatele.</w:t>
      </w:r>
      <w:r w:rsidR="00777EB3" w:rsidRPr="00630384">
        <w:rPr>
          <w:rFonts w:asciiTheme="minorHAnsi" w:hAnsiTheme="minorHAnsi" w:cs="Arial"/>
          <w:sz w:val="24"/>
          <w:szCs w:val="24"/>
        </w:rPr>
        <w:t xml:space="preserve">) </w:t>
      </w:r>
    </w:p>
    <w:p w:rsidR="003A6CE0" w:rsidRPr="00AD2E61" w:rsidRDefault="003A6CE0" w:rsidP="00AD2E61">
      <w:pPr>
        <w:pStyle w:val="Novelizanbod"/>
        <w:numPr>
          <w:ilvl w:val="1"/>
          <w:numId w:val="3"/>
        </w:numPr>
        <w:tabs>
          <w:tab w:val="clear" w:pos="1440"/>
          <w:tab w:val="num" w:pos="1134"/>
        </w:tabs>
        <w:ind w:left="1134" w:hanging="567"/>
        <w:jc w:val="both"/>
        <w:rPr>
          <w:rFonts w:asciiTheme="minorHAnsi" w:hAnsiTheme="minorHAnsi" w:cs="Arial"/>
          <w:sz w:val="28"/>
          <w:szCs w:val="28"/>
        </w:rPr>
      </w:pPr>
      <w:r w:rsidRPr="00A9216D">
        <w:rPr>
          <w:rFonts w:asciiTheme="minorHAnsi" w:hAnsiTheme="minorHAnsi" w:cs="Arial"/>
          <w:sz w:val="28"/>
          <w:szCs w:val="28"/>
          <w:u w:val="single"/>
        </w:rPr>
        <w:t>Plán na uplatnění výsledků projektu</w:t>
      </w:r>
      <w:r w:rsidR="00A9216D" w:rsidRPr="00A9216D">
        <w:rPr>
          <w:rFonts w:asciiTheme="minorHAnsi" w:hAnsiTheme="minorHAnsi" w:cs="Arial"/>
          <w:sz w:val="28"/>
          <w:szCs w:val="28"/>
          <w:u w:val="single"/>
        </w:rPr>
        <w:t xml:space="preserve"> </w:t>
      </w:r>
      <w:r w:rsidR="00AD2E61">
        <w:rPr>
          <w:rFonts w:asciiTheme="minorHAnsi" w:hAnsiTheme="minorHAnsi" w:cs="Arial"/>
          <w:sz w:val="28"/>
          <w:szCs w:val="28"/>
          <w:u w:val="single"/>
        </w:rPr>
        <w:t>(</w:t>
      </w:r>
      <w:r w:rsidR="00644E8B" w:rsidRPr="00644E8B">
        <w:rPr>
          <w:rFonts w:asciiTheme="minorHAnsi" w:hAnsiTheme="minorHAnsi" w:cs="Arial"/>
          <w:sz w:val="24"/>
          <w:szCs w:val="24"/>
        </w:rPr>
        <w:t>Popíše se způsob v</w:t>
      </w:r>
      <w:r w:rsidR="00A9216D" w:rsidRPr="00644E8B">
        <w:rPr>
          <w:rFonts w:asciiTheme="minorHAnsi" w:hAnsiTheme="minorHAnsi" w:cs="Arial"/>
          <w:sz w:val="24"/>
          <w:szCs w:val="24"/>
        </w:rPr>
        <w:t>yužití výsledků projektu</w:t>
      </w:r>
      <w:r w:rsidRPr="00644E8B">
        <w:rPr>
          <w:rFonts w:asciiTheme="minorHAnsi" w:hAnsiTheme="minorHAnsi" w:cs="Arial"/>
          <w:sz w:val="24"/>
          <w:szCs w:val="24"/>
        </w:rPr>
        <w:t xml:space="preserve">, </w:t>
      </w:r>
      <w:r w:rsidR="00644E8B">
        <w:rPr>
          <w:rFonts w:asciiTheme="minorHAnsi" w:hAnsiTheme="minorHAnsi" w:cs="Arial"/>
          <w:sz w:val="24"/>
          <w:szCs w:val="24"/>
        </w:rPr>
        <w:t>popř. se v příloze uvede</w:t>
      </w:r>
      <w:r w:rsidRPr="00644E8B">
        <w:rPr>
          <w:rFonts w:asciiTheme="minorHAnsi" w:hAnsiTheme="minorHAnsi" w:cs="Arial"/>
          <w:sz w:val="24"/>
          <w:szCs w:val="24"/>
        </w:rPr>
        <w:t xml:space="preserve"> návrh smlouvy o využití výsledků podle § 11 Zákona</w:t>
      </w:r>
      <w:r w:rsidR="00983572">
        <w:rPr>
          <w:rFonts w:asciiTheme="minorHAnsi" w:hAnsiTheme="minorHAnsi" w:cs="Arial"/>
          <w:sz w:val="24"/>
          <w:szCs w:val="24"/>
        </w:rPr>
        <w:t xml:space="preserve">, který je však nezbytné předložit poskytovateli také samostatně </w:t>
      </w:r>
      <w:r w:rsidRPr="00644E8B">
        <w:rPr>
          <w:rFonts w:asciiTheme="minorHAnsi" w:hAnsiTheme="minorHAnsi" w:cs="Arial"/>
          <w:sz w:val="24"/>
          <w:szCs w:val="24"/>
        </w:rPr>
        <w:t>nejpozději do</w:t>
      </w:r>
      <w:r w:rsidR="00983572">
        <w:rPr>
          <w:rFonts w:asciiTheme="minorHAnsi" w:hAnsiTheme="minorHAnsi" w:cs="Arial"/>
          <w:sz w:val="24"/>
          <w:szCs w:val="24"/>
        </w:rPr>
        <w:t> </w:t>
      </w:r>
      <w:r w:rsidRPr="00644E8B">
        <w:rPr>
          <w:rFonts w:asciiTheme="minorHAnsi" w:hAnsiTheme="minorHAnsi" w:cs="Arial"/>
          <w:sz w:val="24"/>
          <w:szCs w:val="24"/>
        </w:rPr>
        <w:t>31. 12. 2011.</w:t>
      </w:r>
      <w:r w:rsidR="00AD2E61" w:rsidRPr="00AD2E61">
        <w:rPr>
          <w:rFonts w:asciiTheme="minorHAnsi" w:hAnsiTheme="minorHAnsi" w:cs="Arial"/>
          <w:sz w:val="24"/>
          <w:szCs w:val="24"/>
        </w:rPr>
        <w:t xml:space="preserve"> </w:t>
      </w:r>
      <w:r w:rsidR="00AD2E61" w:rsidRPr="00630384">
        <w:rPr>
          <w:rFonts w:asciiTheme="minorHAnsi" w:hAnsiTheme="minorHAnsi" w:cs="Arial"/>
          <w:sz w:val="24"/>
          <w:szCs w:val="24"/>
        </w:rPr>
        <w:t xml:space="preserve">Pokud po ukončení projektu </w:t>
      </w:r>
      <w:r w:rsidR="00983572">
        <w:rPr>
          <w:rFonts w:asciiTheme="minorHAnsi" w:hAnsiTheme="minorHAnsi" w:cs="Arial"/>
          <w:sz w:val="24"/>
          <w:szCs w:val="24"/>
        </w:rPr>
        <w:t>je</w:t>
      </w:r>
      <w:r w:rsidR="00AD2E61" w:rsidRPr="00630384">
        <w:rPr>
          <w:rFonts w:asciiTheme="minorHAnsi" w:hAnsiTheme="minorHAnsi" w:cs="Arial"/>
          <w:sz w:val="24"/>
          <w:szCs w:val="24"/>
        </w:rPr>
        <w:t xml:space="preserve"> další využití jeho výstupů a výsledků</w:t>
      </w:r>
      <w:r w:rsidR="00735D22" w:rsidRPr="00735D22">
        <w:rPr>
          <w:rFonts w:asciiTheme="minorHAnsi" w:hAnsiTheme="minorHAnsi" w:cs="Arial"/>
          <w:sz w:val="24"/>
          <w:szCs w:val="24"/>
        </w:rPr>
        <w:t xml:space="preserve"> </w:t>
      </w:r>
      <w:r w:rsidR="00735D22">
        <w:rPr>
          <w:rFonts w:asciiTheme="minorHAnsi" w:hAnsiTheme="minorHAnsi" w:cs="Arial"/>
          <w:sz w:val="24"/>
          <w:szCs w:val="24"/>
        </w:rPr>
        <w:t xml:space="preserve">projektu </w:t>
      </w:r>
      <w:r w:rsidR="00735D22" w:rsidRPr="00630384">
        <w:rPr>
          <w:rFonts w:asciiTheme="minorHAnsi" w:hAnsiTheme="minorHAnsi" w:cs="Arial"/>
          <w:sz w:val="24"/>
          <w:szCs w:val="24"/>
        </w:rPr>
        <w:t>možné</w:t>
      </w:r>
      <w:r w:rsidR="00AD2E61" w:rsidRPr="00630384">
        <w:rPr>
          <w:rFonts w:asciiTheme="minorHAnsi" w:hAnsiTheme="minorHAnsi" w:cs="Arial"/>
          <w:sz w:val="24"/>
          <w:szCs w:val="24"/>
        </w:rPr>
        <w:t>, uvede se, jakým konkrétním způsobem jich bude využito, dále konkrétní údaje o dalším ekonomickém zhodnocení a přínosech, včetně do budoucna získaných „ekonomických“ výhod pro příjemce a uživatele.)</w:t>
      </w:r>
    </w:p>
    <w:p w:rsidR="00FC08D2" w:rsidRPr="00630384" w:rsidRDefault="00FC08D2" w:rsidP="00AD2E61">
      <w:pPr>
        <w:pStyle w:val="Novelizanbod"/>
        <w:numPr>
          <w:ilvl w:val="0"/>
          <w:numId w:val="0"/>
        </w:numPr>
        <w:ind w:left="1134"/>
        <w:jc w:val="both"/>
        <w:rPr>
          <w:rFonts w:asciiTheme="minorHAnsi" w:hAnsiTheme="minorHAnsi" w:cs="Arial"/>
          <w:sz w:val="24"/>
          <w:szCs w:val="24"/>
        </w:rPr>
      </w:pPr>
    </w:p>
    <w:p w:rsidR="00551148" w:rsidRPr="00630384" w:rsidRDefault="00B9026E" w:rsidP="0020620B">
      <w:pPr>
        <w:pStyle w:val="Novelizanbod"/>
        <w:numPr>
          <w:ilvl w:val="0"/>
          <w:numId w:val="0"/>
        </w:numPr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br w:type="page"/>
      </w:r>
    </w:p>
    <w:p w:rsidR="00EB6D7B" w:rsidRPr="00551148" w:rsidRDefault="00EB6D7B" w:rsidP="00EB6D7B">
      <w:pPr>
        <w:pStyle w:val="Novelizanbod"/>
        <w:rPr>
          <w:rFonts w:asciiTheme="minorHAnsi" w:hAnsiTheme="minorHAnsi" w:cs="Arial"/>
          <w:sz w:val="32"/>
          <w:szCs w:val="32"/>
        </w:rPr>
      </w:pPr>
      <w:r w:rsidRPr="00551148">
        <w:rPr>
          <w:rFonts w:asciiTheme="minorHAnsi" w:hAnsiTheme="minorHAnsi" w:cs="Arial"/>
          <w:b/>
          <w:sz w:val="32"/>
          <w:szCs w:val="32"/>
        </w:rPr>
        <w:lastRenderedPageBreak/>
        <w:t xml:space="preserve">Stručný přehled </w:t>
      </w:r>
      <w:r w:rsidR="0079083C" w:rsidRPr="00551148">
        <w:rPr>
          <w:rFonts w:asciiTheme="minorHAnsi" w:hAnsiTheme="minorHAnsi" w:cs="Arial"/>
          <w:b/>
          <w:sz w:val="32"/>
          <w:szCs w:val="32"/>
        </w:rPr>
        <w:t xml:space="preserve">plnění </w:t>
      </w:r>
      <w:r w:rsidRPr="00551148">
        <w:rPr>
          <w:rFonts w:asciiTheme="minorHAnsi" w:hAnsiTheme="minorHAnsi" w:cs="Arial"/>
          <w:b/>
          <w:sz w:val="32"/>
          <w:szCs w:val="32"/>
        </w:rPr>
        <w:t>dílčích cílů projektu za rok 20</w:t>
      </w:r>
      <w:r w:rsidR="0079083C" w:rsidRPr="00551148">
        <w:rPr>
          <w:rFonts w:asciiTheme="minorHAnsi" w:hAnsiTheme="minorHAnsi" w:cs="Arial"/>
          <w:b/>
          <w:sz w:val="32"/>
          <w:szCs w:val="32"/>
        </w:rPr>
        <w:t>11</w:t>
      </w:r>
      <w:r w:rsidRPr="00551148">
        <w:rPr>
          <w:rFonts w:asciiTheme="minorHAnsi" w:hAnsiTheme="minorHAnsi" w:cs="Arial"/>
          <w:sz w:val="32"/>
          <w:szCs w:val="32"/>
        </w:rPr>
        <w:t xml:space="preserve"> </w:t>
      </w:r>
    </w:p>
    <w:p w:rsidR="00EB6D7B" w:rsidRPr="00551148" w:rsidRDefault="00EB6D7B" w:rsidP="00EB6D7B">
      <w:pPr>
        <w:pStyle w:val="Novelizanbod"/>
        <w:numPr>
          <w:ilvl w:val="0"/>
          <w:numId w:val="0"/>
        </w:numPr>
        <w:jc w:val="both"/>
        <w:rPr>
          <w:rFonts w:asciiTheme="minorHAnsi" w:hAnsiTheme="minorHAnsi" w:cs="Arial"/>
          <w:sz w:val="32"/>
          <w:szCs w:val="32"/>
        </w:rPr>
      </w:pPr>
    </w:p>
    <w:p w:rsidR="00EB6D7B" w:rsidRPr="00630384" w:rsidRDefault="00EB6D7B" w:rsidP="009C1511">
      <w:pPr>
        <w:pStyle w:val="Novelizanbod"/>
        <w:numPr>
          <w:ilvl w:val="0"/>
          <w:numId w:val="0"/>
        </w:numPr>
        <w:jc w:val="both"/>
        <w:rPr>
          <w:rFonts w:asciiTheme="minorHAnsi" w:hAnsiTheme="minorHAnsi" w:cs="Arial"/>
          <w:b/>
          <w:sz w:val="24"/>
          <w:szCs w:val="24"/>
        </w:rPr>
      </w:pPr>
      <w:r w:rsidRPr="00630384">
        <w:rPr>
          <w:rFonts w:asciiTheme="minorHAnsi" w:hAnsiTheme="minorHAnsi" w:cs="Arial"/>
          <w:sz w:val="24"/>
          <w:szCs w:val="24"/>
        </w:rPr>
        <w:t>(</w:t>
      </w:r>
      <w:r w:rsidR="002A06EB">
        <w:rPr>
          <w:rFonts w:asciiTheme="minorHAnsi" w:hAnsiTheme="minorHAnsi" w:cs="Arial"/>
          <w:sz w:val="24"/>
          <w:szCs w:val="24"/>
        </w:rPr>
        <w:t xml:space="preserve">Zkrácená periodická zpráva za r. 2011 - </w:t>
      </w:r>
      <w:r w:rsidRPr="00630384">
        <w:rPr>
          <w:rFonts w:asciiTheme="minorHAnsi" w:hAnsiTheme="minorHAnsi" w:cs="Arial"/>
          <w:sz w:val="24"/>
          <w:szCs w:val="24"/>
        </w:rPr>
        <w:t>Uveďte přehled a způsob naplnění dílčích cílů projektu v uplynulém období v souladu s cíli, stanovenými smlouvou, resp. schváleném v návrhu projektu) pro rok 20</w:t>
      </w:r>
      <w:r w:rsidR="0079083C">
        <w:rPr>
          <w:rFonts w:asciiTheme="minorHAnsi" w:hAnsiTheme="minorHAnsi" w:cs="Arial"/>
          <w:sz w:val="24"/>
          <w:szCs w:val="24"/>
        </w:rPr>
        <w:t>11</w:t>
      </w:r>
      <w:r w:rsidRPr="00630384">
        <w:rPr>
          <w:rFonts w:asciiTheme="minorHAnsi" w:hAnsiTheme="minorHAnsi" w:cs="Arial"/>
          <w:sz w:val="24"/>
          <w:szCs w:val="24"/>
        </w:rPr>
        <w:t>, V případě změn v projektu uveďte jejich stručnou charakteristiku a zdůvodnění</w:t>
      </w:r>
      <w:r w:rsidR="00B054D5">
        <w:rPr>
          <w:rFonts w:asciiTheme="minorHAnsi" w:hAnsiTheme="minorHAnsi" w:cs="Arial"/>
          <w:sz w:val="24"/>
          <w:szCs w:val="24"/>
        </w:rPr>
        <w:t xml:space="preserve">; </w:t>
      </w:r>
      <w:r w:rsidRPr="00630384">
        <w:rPr>
          <w:rFonts w:asciiTheme="minorHAnsi" w:hAnsiTheme="minorHAnsi" w:cs="Arial"/>
          <w:sz w:val="24"/>
          <w:szCs w:val="24"/>
        </w:rPr>
        <w:t xml:space="preserve">stanovisko poskytovatele </w:t>
      </w:r>
      <w:r w:rsidR="00B054D5">
        <w:rPr>
          <w:rFonts w:asciiTheme="minorHAnsi" w:hAnsiTheme="minorHAnsi" w:cs="Arial"/>
          <w:sz w:val="24"/>
          <w:szCs w:val="24"/>
        </w:rPr>
        <w:t xml:space="preserve">vložte jako </w:t>
      </w:r>
      <w:r w:rsidRPr="00630384">
        <w:rPr>
          <w:rFonts w:asciiTheme="minorHAnsi" w:hAnsiTheme="minorHAnsi" w:cs="Arial"/>
          <w:sz w:val="24"/>
          <w:szCs w:val="24"/>
        </w:rPr>
        <w:t>př</w:t>
      </w:r>
      <w:r w:rsidR="002A06EB">
        <w:rPr>
          <w:rFonts w:asciiTheme="minorHAnsi" w:hAnsiTheme="minorHAnsi" w:cs="Arial"/>
          <w:sz w:val="24"/>
          <w:szCs w:val="24"/>
        </w:rPr>
        <w:t>í</w:t>
      </w:r>
      <w:r w:rsidRPr="00630384">
        <w:rPr>
          <w:rFonts w:asciiTheme="minorHAnsi" w:hAnsiTheme="minorHAnsi" w:cs="Arial"/>
          <w:sz w:val="24"/>
          <w:szCs w:val="24"/>
        </w:rPr>
        <w:t>lo</w:t>
      </w:r>
      <w:r w:rsidR="00B054D5">
        <w:rPr>
          <w:rFonts w:asciiTheme="minorHAnsi" w:hAnsiTheme="minorHAnsi" w:cs="Arial"/>
          <w:sz w:val="24"/>
          <w:szCs w:val="24"/>
        </w:rPr>
        <w:t>hu</w:t>
      </w:r>
      <w:r w:rsidRPr="00630384">
        <w:rPr>
          <w:rFonts w:asciiTheme="minorHAnsi" w:hAnsiTheme="minorHAnsi" w:cs="Arial"/>
          <w:sz w:val="24"/>
          <w:szCs w:val="24"/>
        </w:rPr>
        <w:t>.</w:t>
      </w:r>
      <w:r w:rsidR="00551148">
        <w:rPr>
          <w:rFonts w:asciiTheme="minorHAnsi" w:hAnsiTheme="minorHAnsi" w:cs="Arial"/>
          <w:sz w:val="24"/>
          <w:szCs w:val="24"/>
        </w:rPr>
        <w:t xml:space="preserve"> Doporučuje se zpracovat v rozsahu max. 1 strany.</w:t>
      </w:r>
      <w:r w:rsidR="00B054D5">
        <w:rPr>
          <w:rFonts w:asciiTheme="minorHAnsi" w:hAnsiTheme="minorHAnsi" w:cs="Arial"/>
          <w:sz w:val="24"/>
          <w:szCs w:val="24"/>
        </w:rPr>
        <w:t>)</w:t>
      </w:r>
    </w:p>
    <w:p w:rsidR="00E910D2" w:rsidRPr="00630384" w:rsidRDefault="00E910D2" w:rsidP="00AF27A2">
      <w:pPr>
        <w:pStyle w:val="Novelizanbod"/>
        <w:numPr>
          <w:ilvl w:val="0"/>
          <w:numId w:val="0"/>
        </w:numPr>
        <w:jc w:val="both"/>
        <w:rPr>
          <w:rFonts w:asciiTheme="minorHAnsi" w:hAnsiTheme="minorHAnsi" w:cs="Arial"/>
          <w:b/>
          <w:sz w:val="24"/>
          <w:szCs w:val="24"/>
        </w:rPr>
      </w:pPr>
    </w:p>
    <w:p w:rsidR="00332E7B" w:rsidRPr="00B06B9B" w:rsidRDefault="00E910D2" w:rsidP="004E21A4">
      <w:pPr>
        <w:pStyle w:val="Novelizanbod"/>
        <w:jc w:val="center"/>
        <w:rPr>
          <w:rFonts w:asciiTheme="minorHAnsi" w:hAnsiTheme="minorHAnsi" w:cs="Arial"/>
          <w:sz w:val="32"/>
          <w:szCs w:val="32"/>
        </w:rPr>
      </w:pPr>
      <w:r w:rsidRPr="00630384">
        <w:rPr>
          <w:rFonts w:asciiTheme="minorHAnsi" w:hAnsiTheme="minorHAnsi" w:cs="Arial"/>
          <w:sz w:val="24"/>
          <w:szCs w:val="24"/>
          <w:highlight w:val="yellow"/>
          <w:u w:val="single"/>
        </w:rPr>
        <w:br w:type="page"/>
      </w:r>
      <w:r w:rsidR="00047FCB">
        <w:rPr>
          <w:rFonts w:asciiTheme="minorHAnsi" w:hAnsiTheme="minorHAnsi" w:cs="Arial"/>
          <w:b/>
          <w:sz w:val="32"/>
          <w:szCs w:val="32"/>
        </w:rPr>
        <w:lastRenderedPageBreak/>
        <w:t>Komentář ke s</w:t>
      </w:r>
      <w:r w:rsidR="00B06B9B" w:rsidRPr="00B06B9B">
        <w:rPr>
          <w:rFonts w:asciiTheme="minorHAnsi" w:hAnsiTheme="minorHAnsi" w:cs="Arial"/>
          <w:b/>
          <w:sz w:val="32"/>
          <w:szCs w:val="32"/>
        </w:rPr>
        <w:t>pecifikac</w:t>
      </w:r>
      <w:r w:rsidR="00047FCB">
        <w:rPr>
          <w:rFonts w:asciiTheme="minorHAnsi" w:hAnsiTheme="minorHAnsi" w:cs="Arial"/>
          <w:b/>
          <w:sz w:val="32"/>
          <w:szCs w:val="32"/>
        </w:rPr>
        <w:t>i</w:t>
      </w:r>
      <w:r w:rsidR="00D8133A" w:rsidRPr="00B06B9B">
        <w:rPr>
          <w:rFonts w:asciiTheme="minorHAnsi" w:hAnsiTheme="minorHAnsi" w:cs="Arial"/>
          <w:b/>
          <w:sz w:val="32"/>
          <w:szCs w:val="32"/>
        </w:rPr>
        <w:t xml:space="preserve"> </w:t>
      </w:r>
      <w:r w:rsidR="00332E7B" w:rsidRPr="00B06B9B">
        <w:rPr>
          <w:rFonts w:asciiTheme="minorHAnsi" w:hAnsiTheme="minorHAnsi" w:cs="Arial"/>
          <w:b/>
          <w:sz w:val="32"/>
          <w:szCs w:val="32"/>
        </w:rPr>
        <w:t>uznaných nákladů projektu za rok 20</w:t>
      </w:r>
      <w:r w:rsidR="00A07EBC" w:rsidRPr="00B06B9B">
        <w:rPr>
          <w:rFonts w:asciiTheme="minorHAnsi" w:hAnsiTheme="minorHAnsi"/>
          <w:b/>
          <w:sz w:val="32"/>
          <w:szCs w:val="32"/>
        </w:rPr>
        <w:t>11</w:t>
      </w:r>
      <w:r w:rsidR="00047FCB">
        <w:rPr>
          <w:rFonts w:asciiTheme="minorHAnsi" w:hAnsiTheme="minorHAnsi"/>
          <w:b/>
          <w:sz w:val="32"/>
          <w:szCs w:val="32"/>
        </w:rPr>
        <w:t xml:space="preserve"> (o</w:t>
      </w:r>
      <w:r w:rsidR="00332E7B" w:rsidRPr="00A654BD">
        <w:rPr>
          <w:rFonts w:asciiTheme="minorHAnsi" w:hAnsiTheme="minorHAnsi" w:cs="Arial"/>
          <w:b/>
          <w:sz w:val="32"/>
          <w:szCs w:val="32"/>
        </w:rPr>
        <w:t>důvodnění</w:t>
      </w:r>
      <w:r w:rsidR="00047FCB">
        <w:rPr>
          <w:rFonts w:asciiTheme="minorHAnsi" w:hAnsiTheme="minorHAnsi" w:cs="Arial"/>
          <w:b/>
          <w:sz w:val="32"/>
          <w:szCs w:val="32"/>
        </w:rPr>
        <w:t>, změny)</w:t>
      </w:r>
    </w:p>
    <w:p w:rsidR="00573F08" w:rsidRPr="00630384" w:rsidRDefault="00D96638" w:rsidP="00D96638">
      <w:pPr>
        <w:spacing w:before="60"/>
        <w:ind w:left="425"/>
        <w:jc w:val="both"/>
        <w:rPr>
          <w:rFonts w:asciiTheme="minorHAnsi" w:hAnsiTheme="minorHAnsi" w:cs="Arial"/>
          <w:sz w:val="24"/>
          <w:szCs w:val="24"/>
        </w:rPr>
      </w:pPr>
      <w:r w:rsidRPr="00D41AF8">
        <w:rPr>
          <w:rFonts w:asciiTheme="minorHAnsi" w:hAnsiTheme="minorHAnsi" w:cs="Arial"/>
          <w:b/>
          <w:bCs/>
          <w:sz w:val="24"/>
          <w:szCs w:val="24"/>
          <w:highlight w:val="yellow"/>
          <w:u w:val="single"/>
        </w:rPr>
        <w:t>Slovní o</w:t>
      </w:r>
      <w:r w:rsidR="00332E7B" w:rsidRPr="00D41AF8">
        <w:rPr>
          <w:rFonts w:asciiTheme="minorHAnsi" w:hAnsiTheme="minorHAnsi" w:cs="Arial"/>
          <w:b/>
          <w:bCs/>
          <w:sz w:val="24"/>
          <w:szCs w:val="24"/>
          <w:highlight w:val="yellow"/>
          <w:u w:val="single"/>
        </w:rPr>
        <w:t>důvodnění částek</w:t>
      </w:r>
      <w:r w:rsidRPr="00D41AF8">
        <w:rPr>
          <w:rFonts w:asciiTheme="minorHAnsi" w:hAnsiTheme="minorHAnsi" w:cs="Arial"/>
          <w:b/>
          <w:bCs/>
          <w:sz w:val="24"/>
          <w:szCs w:val="24"/>
          <w:highlight w:val="yellow"/>
          <w:u w:val="single"/>
        </w:rPr>
        <w:t xml:space="preserve"> a změn</w:t>
      </w:r>
      <w:r w:rsidR="00332E7B" w:rsidRPr="00D41AF8">
        <w:rPr>
          <w:rFonts w:asciiTheme="minorHAnsi" w:hAnsiTheme="minorHAnsi" w:cs="Arial"/>
          <w:b/>
          <w:bCs/>
          <w:sz w:val="24"/>
          <w:szCs w:val="24"/>
          <w:highlight w:val="yellow"/>
          <w:u w:val="single"/>
        </w:rPr>
        <w:t xml:space="preserve"> musí být v souladu s</w:t>
      </w:r>
      <w:r w:rsidR="004E21A4" w:rsidRPr="00D41AF8">
        <w:rPr>
          <w:rFonts w:asciiTheme="minorHAnsi" w:hAnsiTheme="minorHAnsi" w:cs="Arial"/>
          <w:b/>
          <w:bCs/>
          <w:sz w:val="24"/>
          <w:szCs w:val="24"/>
          <w:highlight w:val="yellow"/>
          <w:u w:val="single"/>
        </w:rPr>
        <w:t> </w:t>
      </w:r>
      <w:r w:rsidR="00332E7B" w:rsidRPr="00D41AF8">
        <w:rPr>
          <w:rFonts w:asciiTheme="minorHAnsi" w:hAnsiTheme="minorHAnsi" w:cs="Arial"/>
          <w:b/>
          <w:bCs/>
          <w:sz w:val="24"/>
          <w:szCs w:val="24"/>
          <w:highlight w:val="yellow"/>
          <w:u w:val="single"/>
        </w:rPr>
        <w:t>tabulkov</w:t>
      </w:r>
      <w:r w:rsidR="004E21A4" w:rsidRPr="00D41AF8">
        <w:rPr>
          <w:rFonts w:asciiTheme="minorHAnsi" w:hAnsiTheme="minorHAnsi" w:cs="Arial"/>
          <w:b/>
          <w:bCs/>
          <w:sz w:val="24"/>
          <w:szCs w:val="24"/>
          <w:highlight w:val="yellow"/>
          <w:u w:val="single"/>
        </w:rPr>
        <w:t xml:space="preserve">ým </w:t>
      </w:r>
      <w:proofErr w:type="gramStart"/>
      <w:r w:rsidR="004E21A4" w:rsidRPr="00D41AF8">
        <w:rPr>
          <w:rFonts w:asciiTheme="minorHAnsi" w:hAnsiTheme="minorHAnsi" w:cs="Arial"/>
          <w:b/>
          <w:bCs/>
          <w:sz w:val="24"/>
          <w:szCs w:val="24"/>
          <w:highlight w:val="yellow"/>
          <w:u w:val="single"/>
        </w:rPr>
        <w:t>formulářem</w:t>
      </w:r>
      <w:r w:rsidR="00332E7B" w:rsidRPr="00D41AF8">
        <w:rPr>
          <w:rFonts w:asciiTheme="minorHAnsi" w:hAnsiTheme="minorHAnsi" w:cs="Arial"/>
          <w:b/>
          <w:bCs/>
          <w:sz w:val="24"/>
          <w:szCs w:val="24"/>
          <w:highlight w:val="yellow"/>
          <w:u w:val="single"/>
        </w:rPr>
        <w:t>!</w:t>
      </w:r>
      <w:r w:rsidR="004E21A4" w:rsidRPr="00D41AF8">
        <w:rPr>
          <w:rFonts w:asciiTheme="minorHAnsi" w:hAnsiTheme="minorHAnsi" w:cs="Arial"/>
          <w:b/>
          <w:bCs/>
          <w:sz w:val="24"/>
          <w:szCs w:val="24"/>
          <w:highlight w:val="yellow"/>
          <w:u w:val="single"/>
        </w:rPr>
        <w:t>-</w:t>
      </w:r>
      <w:r w:rsidR="004E21A4" w:rsidRPr="00D41AF8">
        <w:rPr>
          <w:rFonts w:asciiTheme="minorHAnsi" w:hAnsiTheme="minorHAnsi" w:cs="Arial"/>
          <w:i/>
          <w:iCs/>
          <w:sz w:val="24"/>
          <w:szCs w:val="24"/>
          <w:highlight w:val="yellow"/>
        </w:rPr>
        <w:t xml:space="preserve"> </w:t>
      </w:r>
      <w:r w:rsidRPr="00D41AF8">
        <w:rPr>
          <w:rFonts w:asciiTheme="minorHAnsi" w:hAnsiTheme="minorHAnsi" w:cs="Arial"/>
          <w:sz w:val="24"/>
          <w:szCs w:val="24"/>
          <w:highlight w:val="yellow"/>
        </w:rPr>
        <w:t>Dále</w:t>
      </w:r>
      <w:proofErr w:type="gramEnd"/>
      <w:r w:rsidRPr="00D41AF8">
        <w:rPr>
          <w:rFonts w:asciiTheme="minorHAnsi" w:hAnsiTheme="minorHAnsi" w:cs="Arial"/>
          <w:sz w:val="24"/>
          <w:szCs w:val="24"/>
          <w:highlight w:val="yellow"/>
        </w:rPr>
        <w:t xml:space="preserve"> u</w:t>
      </w:r>
      <w:r w:rsidR="001E4EDD" w:rsidRPr="00D41AF8">
        <w:rPr>
          <w:rFonts w:asciiTheme="minorHAnsi" w:hAnsiTheme="minorHAnsi" w:cs="Arial"/>
          <w:sz w:val="24"/>
          <w:szCs w:val="24"/>
          <w:highlight w:val="yellow"/>
        </w:rPr>
        <w:t>veďte „t</w:t>
      </w:r>
      <w:r w:rsidR="00F3253D" w:rsidRPr="00D41AF8">
        <w:rPr>
          <w:rFonts w:asciiTheme="minorHAnsi" w:hAnsiTheme="minorHAnsi" w:cs="Arial"/>
          <w:sz w:val="24"/>
          <w:szCs w:val="24"/>
          <w:highlight w:val="yellow"/>
        </w:rPr>
        <w:t>abulkový</w:t>
      </w:r>
      <w:r w:rsidR="001E4EDD" w:rsidRPr="00D41AF8">
        <w:rPr>
          <w:rFonts w:asciiTheme="minorHAnsi" w:hAnsiTheme="minorHAnsi" w:cs="Arial"/>
          <w:sz w:val="24"/>
          <w:szCs w:val="24"/>
          <w:highlight w:val="yellow"/>
        </w:rPr>
        <w:t>“</w:t>
      </w:r>
      <w:r w:rsidR="00F3253D" w:rsidRPr="00D41AF8">
        <w:rPr>
          <w:rFonts w:asciiTheme="minorHAnsi" w:hAnsiTheme="minorHAnsi" w:cs="Arial"/>
          <w:sz w:val="24"/>
          <w:szCs w:val="24"/>
          <w:highlight w:val="yellow"/>
        </w:rPr>
        <w:t xml:space="preserve"> p</w:t>
      </w:r>
      <w:r w:rsidR="00573F08" w:rsidRPr="00D41AF8">
        <w:rPr>
          <w:rFonts w:asciiTheme="minorHAnsi" w:hAnsiTheme="minorHAnsi" w:cs="Arial"/>
          <w:sz w:val="24"/>
          <w:szCs w:val="24"/>
          <w:highlight w:val="yellow"/>
        </w:rPr>
        <w:t>řehled</w:t>
      </w:r>
      <w:r w:rsidR="00FF48C6" w:rsidRPr="00D41AF8">
        <w:rPr>
          <w:rFonts w:asciiTheme="minorHAnsi" w:hAnsiTheme="minorHAnsi" w:cs="Arial"/>
          <w:sz w:val="24"/>
          <w:szCs w:val="24"/>
          <w:highlight w:val="yellow"/>
        </w:rPr>
        <w:t>/seznam</w:t>
      </w:r>
      <w:r w:rsidR="00573F08" w:rsidRPr="00D41AF8">
        <w:rPr>
          <w:rFonts w:asciiTheme="minorHAnsi" w:hAnsiTheme="minorHAnsi" w:cs="Arial"/>
          <w:sz w:val="24"/>
          <w:szCs w:val="24"/>
          <w:highlight w:val="yellow"/>
        </w:rPr>
        <w:t xml:space="preserve"> </w:t>
      </w:r>
      <w:r w:rsidR="00FF48C6" w:rsidRPr="00D41AF8">
        <w:rPr>
          <w:rFonts w:asciiTheme="minorHAnsi" w:hAnsiTheme="minorHAnsi" w:cs="Arial"/>
          <w:sz w:val="24"/>
          <w:szCs w:val="24"/>
          <w:highlight w:val="yellow"/>
        </w:rPr>
        <w:t xml:space="preserve">případných </w:t>
      </w:r>
      <w:r w:rsidR="00573F08" w:rsidRPr="00D41AF8">
        <w:rPr>
          <w:rFonts w:asciiTheme="minorHAnsi" w:hAnsiTheme="minorHAnsi" w:cs="Arial"/>
          <w:sz w:val="24"/>
          <w:szCs w:val="24"/>
          <w:highlight w:val="yellow"/>
        </w:rPr>
        <w:t>změn v</w:t>
      </w:r>
      <w:r w:rsidR="00596FD3" w:rsidRPr="00D41AF8">
        <w:rPr>
          <w:rFonts w:asciiTheme="minorHAnsi" w:hAnsiTheme="minorHAnsi" w:cs="Arial"/>
          <w:sz w:val="24"/>
          <w:szCs w:val="24"/>
          <w:highlight w:val="yellow"/>
        </w:rPr>
        <w:t>e financování projektu</w:t>
      </w:r>
      <w:r w:rsidR="001E4EDD" w:rsidRPr="00D41AF8">
        <w:rPr>
          <w:rFonts w:asciiTheme="minorHAnsi" w:hAnsiTheme="minorHAnsi" w:cs="Arial"/>
          <w:sz w:val="24"/>
          <w:szCs w:val="24"/>
          <w:highlight w:val="yellow"/>
        </w:rPr>
        <w:t xml:space="preserve"> v čase</w:t>
      </w:r>
      <w:r w:rsidR="00596FD3" w:rsidRPr="00D41AF8">
        <w:rPr>
          <w:rFonts w:asciiTheme="minorHAnsi" w:hAnsiTheme="minorHAnsi" w:cs="Arial"/>
          <w:sz w:val="24"/>
          <w:szCs w:val="24"/>
          <w:highlight w:val="yellow"/>
        </w:rPr>
        <w:t xml:space="preserve">, resp. </w:t>
      </w:r>
      <w:r w:rsidR="00F3253D" w:rsidRPr="00D41AF8">
        <w:rPr>
          <w:rFonts w:asciiTheme="minorHAnsi" w:hAnsiTheme="minorHAnsi" w:cs="Arial"/>
          <w:sz w:val="24"/>
          <w:szCs w:val="24"/>
          <w:highlight w:val="yellow"/>
        </w:rPr>
        <w:t>za </w:t>
      </w:r>
      <w:r w:rsidR="00573F08" w:rsidRPr="00D41AF8">
        <w:rPr>
          <w:rFonts w:asciiTheme="minorHAnsi" w:hAnsiTheme="minorHAnsi" w:cs="Arial"/>
          <w:sz w:val="24"/>
          <w:szCs w:val="24"/>
          <w:highlight w:val="yellow"/>
        </w:rPr>
        <w:t>celou dobu řešení</w:t>
      </w:r>
      <w:r w:rsidR="00F3253D" w:rsidRPr="00D41AF8">
        <w:rPr>
          <w:rFonts w:asciiTheme="minorHAnsi" w:hAnsiTheme="minorHAnsi" w:cs="Arial"/>
          <w:sz w:val="24"/>
          <w:szCs w:val="24"/>
          <w:highlight w:val="yellow"/>
        </w:rPr>
        <w:t xml:space="preserve"> – bez zdůvodnění</w:t>
      </w:r>
      <w:r w:rsidR="00FF48C6" w:rsidRPr="00D41AF8">
        <w:rPr>
          <w:rFonts w:asciiTheme="minorHAnsi" w:hAnsiTheme="minorHAnsi" w:cs="Arial"/>
          <w:sz w:val="24"/>
          <w:szCs w:val="24"/>
          <w:highlight w:val="yellow"/>
        </w:rPr>
        <w:t>.</w:t>
      </w:r>
      <w:r w:rsidR="001E4EDD" w:rsidRPr="00D41AF8">
        <w:rPr>
          <w:rFonts w:asciiTheme="minorHAnsi" w:hAnsiTheme="minorHAnsi" w:cs="Arial"/>
          <w:sz w:val="24"/>
          <w:szCs w:val="24"/>
          <w:highlight w:val="yellow"/>
        </w:rPr>
        <w:t>)</w:t>
      </w:r>
      <w:r w:rsidRPr="00D41AF8">
        <w:rPr>
          <w:rFonts w:asciiTheme="minorHAnsi" w:hAnsiTheme="minorHAnsi" w:cs="Arial"/>
          <w:i/>
          <w:iCs/>
          <w:sz w:val="24"/>
          <w:szCs w:val="24"/>
          <w:highlight w:val="yellow"/>
        </w:rPr>
        <w:t xml:space="preserve"> Všechny vysvětlující poznámky po vyplnění formulářů smažte!</w:t>
      </w:r>
    </w:p>
    <w:p w:rsidR="00332E7B" w:rsidRDefault="00332E7B" w:rsidP="00596FD3">
      <w:pPr>
        <w:tabs>
          <w:tab w:val="left" w:pos="4820"/>
        </w:tabs>
        <w:rPr>
          <w:rFonts w:asciiTheme="minorHAnsi" w:hAnsiTheme="minorHAnsi" w:cs="Arial"/>
          <w:snapToGrid w:val="0"/>
          <w:sz w:val="24"/>
          <w:szCs w:val="24"/>
        </w:rPr>
      </w:pPr>
    </w:p>
    <w:p w:rsidR="00D41AF8" w:rsidRDefault="00D41AF8" w:rsidP="00596FD3">
      <w:pPr>
        <w:tabs>
          <w:tab w:val="left" w:pos="4820"/>
        </w:tabs>
        <w:rPr>
          <w:rFonts w:asciiTheme="minorHAnsi" w:hAnsiTheme="minorHAnsi" w:cs="Arial"/>
          <w:snapToGrid w:val="0"/>
          <w:sz w:val="24"/>
          <w:szCs w:val="24"/>
        </w:rPr>
      </w:pPr>
    </w:p>
    <w:p w:rsidR="00D41AF8" w:rsidRPr="00630384" w:rsidRDefault="00D41AF8" w:rsidP="00596FD3">
      <w:pPr>
        <w:tabs>
          <w:tab w:val="left" w:pos="4820"/>
        </w:tabs>
        <w:rPr>
          <w:rFonts w:asciiTheme="minorHAnsi" w:hAnsiTheme="minorHAnsi" w:cs="Arial"/>
          <w:snapToGrid w:val="0"/>
          <w:sz w:val="24"/>
          <w:szCs w:val="24"/>
        </w:rPr>
      </w:pPr>
    </w:p>
    <w:p w:rsidR="00D41AF8" w:rsidRPr="00551148" w:rsidRDefault="00D41AF8" w:rsidP="00D41AF8">
      <w:pPr>
        <w:pStyle w:val="Novelizanbod"/>
        <w:jc w:val="both"/>
        <w:rPr>
          <w:rFonts w:asciiTheme="minorHAnsi" w:hAnsiTheme="minorHAnsi" w:cs="Arial"/>
          <w:b/>
          <w:sz w:val="32"/>
          <w:szCs w:val="32"/>
        </w:rPr>
      </w:pPr>
      <w:r w:rsidRPr="00551148">
        <w:rPr>
          <w:rFonts w:asciiTheme="minorHAnsi" w:hAnsiTheme="minorHAnsi" w:cs="Arial"/>
          <w:b/>
          <w:sz w:val="32"/>
          <w:szCs w:val="32"/>
        </w:rPr>
        <w:t>Tisková zpráva – výsledky projektu</w:t>
      </w:r>
    </w:p>
    <w:p w:rsidR="00D41AF8" w:rsidRPr="00630384" w:rsidRDefault="00D41AF8" w:rsidP="00D41AF8">
      <w:pPr>
        <w:pStyle w:val="Novelizanbod"/>
        <w:numPr>
          <w:ilvl w:val="0"/>
          <w:numId w:val="0"/>
        </w:numPr>
        <w:ind w:left="567" w:hanging="567"/>
        <w:jc w:val="both"/>
        <w:rPr>
          <w:rFonts w:asciiTheme="minorHAnsi" w:hAnsiTheme="minorHAnsi" w:cs="Arial"/>
          <w:sz w:val="24"/>
          <w:szCs w:val="24"/>
        </w:rPr>
      </w:pPr>
      <w:r w:rsidRPr="00630384">
        <w:rPr>
          <w:rFonts w:asciiTheme="minorHAnsi" w:hAnsiTheme="minorHAnsi" w:cs="Arial"/>
          <w:sz w:val="24"/>
          <w:szCs w:val="24"/>
        </w:rPr>
        <w:t>(max. o délce 254 znaků, v češtině a její ekvivalent v angličtině)</w:t>
      </w:r>
    </w:p>
    <w:p w:rsidR="00D41AF8" w:rsidRPr="00630384" w:rsidRDefault="00D41AF8" w:rsidP="00D41AF8">
      <w:pPr>
        <w:pStyle w:val="Novelizanbod"/>
        <w:numPr>
          <w:ilvl w:val="0"/>
          <w:numId w:val="0"/>
        </w:numPr>
        <w:ind w:left="567" w:hanging="567"/>
        <w:jc w:val="both"/>
        <w:rPr>
          <w:rFonts w:asciiTheme="minorHAnsi" w:hAnsiTheme="minorHAnsi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9"/>
        <w:gridCol w:w="4360"/>
      </w:tblGrid>
      <w:tr w:rsidR="00D41AF8" w:rsidRPr="00D41AF8" w:rsidTr="00D41AF8">
        <w:trPr>
          <w:trHeight w:val="243"/>
        </w:trPr>
        <w:tc>
          <w:tcPr>
            <w:tcW w:w="4819" w:type="dxa"/>
          </w:tcPr>
          <w:p w:rsidR="00D41AF8" w:rsidRPr="00D41AF8" w:rsidRDefault="00D41AF8" w:rsidP="00D41AF8">
            <w:pPr>
              <w:pStyle w:val="Novelizanbod"/>
              <w:numPr>
                <w:ilvl w:val="0"/>
                <w:numId w:val="0"/>
              </w:num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D41AF8">
              <w:rPr>
                <w:rFonts w:asciiTheme="minorHAnsi" w:hAnsiTheme="minorHAnsi" w:cs="Arial"/>
                <w:sz w:val="24"/>
                <w:szCs w:val="24"/>
              </w:rPr>
              <w:t xml:space="preserve">(v </w:t>
            </w:r>
            <w:proofErr w:type="spellStart"/>
            <w:proofErr w:type="gramStart"/>
            <w:r w:rsidRPr="00D41AF8">
              <w:rPr>
                <w:rFonts w:asciiTheme="minorHAnsi" w:hAnsiTheme="minorHAnsi" w:cs="Arial"/>
                <w:sz w:val="24"/>
                <w:szCs w:val="24"/>
              </w:rPr>
              <w:t>č.j</w:t>
            </w:r>
            <w:proofErr w:type="spellEnd"/>
            <w:r w:rsidRPr="00D41AF8">
              <w:rPr>
                <w:rFonts w:asciiTheme="minorHAnsi" w:hAnsiTheme="minorHAnsi" w:cs="Arial"/>
                <w:sz w:val="24"/>
                <w:szCs w:val="24"/>
              </w:rPr>
              <w:t>.</w:t>
            </w:r>
            <w:proofErr w:type="gramEnd"/>
            <w:r w:rsidRPr="00D41AF8">
              <w:rPr>
                <w:rFonts w:asciiTheme="minorHAnsi" w:hAnsiTheme="minorHAnsi" w:cs="Arial"/>
                <w:sz w:val="24"/>
                <w:szCs w:val="24"/>
              </w:rPr>
              <w:t>)</w:t>
            </w:r>
          </w:p>
        </w:tc>
        <w:tc>
          <w:tcPr>
            <w:tcW w:w="4360" w:type="dxa"/>
          </w:tcPr>
          <w:p w:rsidR="00D41AF8" w:rsidRPr="00D41AF8" w:rsidRDefault="00D41AF8" w:rsidP="00D41AF8">
            <w:pPr>
              <w:pStyle w:val="Novelizanbod"/>
              <w:numPr>
                <w:ilvl w:val="0"/>
                <w:numId w:val="0"/>
              </w:num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proofErr w:type="gramStart"/>
            <w:r w:rsidRPr="00D41AF8">
              <w:rPr>
                <w:rFonts w:asciiTheme="minorHAnsi" w:hAnsiTheme="minorHAnsi" w:cs="Arial"/>
                <w:sz w:val="24"/>
                <w:szCs w:val="24"/>
              </w:rPr>
              <w:t xml:space="preserve">(v </w:t>
            </w:r>
            <w:proofErr w:type="spellStart"/>
            <w:r w:rsidRPr="00D41AF8">
              <w:rPr>
                <w:rFonts w:asciiTheme="minorHAnsi" w:hAnsiTheme="minorHAnsi" w:cs="Arial"/>
                <w:sz w:val="24"/>
                <w:szCs w:val="24"/>
              </w:rPr>
              <w:t>angl</w:t>
            </w:r>
            <w:proofErr w:type="spellEnd"/>
            <w:r w:rsidRPr="00D41AF8">
              <w:rPr>
                <w:rFonts w:asciiTheme="minorHAnsi" w:hAnsiTheme="minorHAnsi" w:cs="Arial"/>
                <w:sz w:val="24"/>
                <w:szCs w:val="24"/>
              </w:rPr>
              <w:t>.</w:t>
            </w:r>
            <w:proofErr w:type="gramEnd"/>
            <w:r w:rsidRPr="00D41AF8">
              <w:rPr>
                <w:rFonts w:asciiTheme="minorHAnsi" w:hAnsiTheme="minorHAnsi" w:cs="Arial"/>
                <w:sz w:val="24"/>
                <w:szCs w:val="24"/>
              </w:rPr>
              <w:t>)</w:t>
            </w:r>
          </w:p>
        </w:tc>
      </w:tr>
      <w:tr w:rsidR="00D41AF8" w:rsidRPr="00D41AF8" w:rsidTr="00D41AF8">
        <w:trPr>
          <w:trHeight w:val="243"/>
        </w:trPr>
        <w:tc>
          <w:tcPr>
            <w:tcW w:w="4819" w:type="dxa"/>
          </w:tcPr>
          <w:p w:rsidR="00D41AF8" w:rsidRPr="00D41AF8" w:rsidRDefault="00D41AF8" w:rsidP="00D41AF8">
            <w:pPr>
              <w:pStyle w:val="Novelizanbod"/>
              <w:numPr>
                <w:ilvl w:val="0"/>
                <w:numId w:val="0"/>
              </w:num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  <w:p w:rsidR="00D41AF8" w:rsidRPr="00D41AF8" w:rsidRDefault="00D41AF8" w:rsidP="00D41AF8">
            <w:pPr>
              <w:pStyle w:val="Novelizanbod"/>
              <w:numPr>
                <w:ilvl w:val="0"/>
                <w:numId w:val="0"/>
              </w:num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4360" w:type="dxa"/>
          </w:tcPr>
          <w:p w:rsidR="00D41AF8" w:rsidRPr="00D41AF8" w:rsidRDefault="00D41AF8" w:rsidP="00D41AF8">
            <w:pPr>
              <w:pStyle w:val="Novelizanbod"/>
              <w:numPr>
                <w:ilvl w:val="0"/>
                <w:numId w:val="0"/>
              </w:num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  <w:p w:rsidR="00D41AF8" w:rsidRPr="00D41AF8" w:rsidRDefault="00D41AF8" w:rsidP="00D41AF8">
            <w:pPr>
              <w:pStyle w:val="Novelizanbod"/>
              <w:numPr>
                <w:ilvl w:val="0"/>
                <w:numId w:val="0"/>
              </w:num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  <w:p w:rsidR="00D41AF8" w:rsidRPr="00D41AF8" w:rsidRDefault="00D41AF8" w:rsidP="00D41AF8">
            <w:pPr>
              <w:pStyle w:val="Novelizanbod"/>
              <w:numPr>
                <w:ilvl w:val="0"/>
                <w:numId w:val="0"/>
              </w:num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:rsidR="00D41AF8" w:rsidRPr="00551148" w:rsidRDefault="00D41AF8" w:rsidP="00D41AF8">
      <w:pPr>
        <w:pStyle w:val="Novelizanbod"/>
        <w:numPr>
          <w:ilvl w:val="0"/>
          <w:numId w:val="0"/>
        </w:numPr>
        <w:ind w:left="567"/>
        <w:rPr>
          <w:rFonts w:asciiTheme="minorHAnsi" w:hAnsiTheme="minorHAnsi" w:cs="Arial"/>
          <w:sz w:val="24"/>
          <w:szCs w:val="24"/>
        </w:rPr>
      </w:pPr>
    </w:p>
    <w:p w:rsidR="00D41AF8" w:rsidRPr="00551148" w:rsidRDefault="00D41AF8" w:rsidP="00D41AF8">
      <w:pPr>
        <w:pStyle w:val="Novelizanbod"/>
        <w:numPr>
          <w:ilvl w:val="0"/>
          <w:numId w:val="0"/>
        </w:numPr>
        <w:ind w:left="567"/>
        <w:rPr>
          <w:rFonts w:asciiTheme="minorHAnsi" w:hAnsiTheme="minorHAnsi" w:cs="Arial"/>
          <w:sz w:val="24"/>
          <w:szCs w:val="24"/>
        </w:rPr>
      </w:pPr>
    </w:p>
    <w:p w:rsidR="00332E7B" w:rsidRPr="00630384" w:rsidRDefault="00332E7B">
      <w:pPr>
        <w:rPr>
          <w:rFonts w:asciiTheme="minorHAnsi" w:hAnsiTheme="minorHAnsi" w:cs="Arial"/>
          <w:sz w:val="24"/>
          <w:szCs w:val="24"/>
        </w:rPr>
      </w:pPr>
    </w:p>
    <w:p w:rsidR="00332E7B" w:rsidRPr="00630384" w:rsidRDefault="00332E7B">
      <w:pPr>
        <w:rPr>
          <w:rFonts w:asciiTheme="minorHAnsi" w:hAnsiTheme="minorHAnsi" w:cs="Arial"/>
          <w:sz w:val="24"/>
          <w:szCs w:val="24"/>
        </w:rPr>
      </w:pPr>
    </w:p>
    <w:p w:rsidR="00F3253D" w:rsidRPr="00630384" w:rsidRDefault="0077738C">
      <w:pPr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V </w:t>
      </w:r>
      <w:proofErr w:type="gramStart"/>
      <w:r>
        <w:rPr>
          <w:rFonts w:asciiTheme="minorHAnsi" w:hAnsiTheme="minorHAnsi" w:cs="Arial"/>
          <w:sz w:val="24"/>
          <w:szCs w:val="24"/>
        </w:rPr>
        <w:t>…                       dne</w:t>
      </w:r>
      <w:proofErr w:type="gramEnd"/>
      <w:r>
        <w:rPr>
          <w:rFonts w:asciiTheme="minorHAnsi" w:hAnsiTheme="minorHAnsi" w:cs="Arial"/>
          <w:sz w:val="24"/>
          <w:szCs w:val="24"/>
        </w:rPr>
        <w:t xml:space="preserve"> ……..2011</w:t>
      </w:r>
    </w:p>
    <w:p w:rsidR="0077738C" w:rsidRDefault="0077738C">
      <w:pPr>
        <w:jc w:val="both"/>
        <w:rPr>
          <w:rFonts w:asciiTheme="minorHAnsi" w:hAnsiTheme="minorHAnsi" w:cs="Arial"/>
          <w:sz w:val="24"/>
          <w:szCs w:val="24"/>
        </w:rPr>
      </w:pPr>
    </w:p>
    <w:p w:rsidR="0077738C" w:rsidRDefault="0077738C">
      <w:pPr>
        <w:jc w:val="both"/>
        <w:rPr>
          <w:rFonts w:asciiTheme="minorHAnsi" w:hAnsiTheme="minorHAnsi" w:cs="Arial"/>
          <w:sz w:val="24"/>
          <w:szCs w:val="24"/>
        </w:rPr>
      </w:pPr>
    </w:p>
    <w:p w:rsidR="00174DFC" w:rsidRPr="00630384" w:rsidRDefault="00174DFC" w:rsidP="00174DFC">
      <w:pPr>
        <w:jc w:val="both"/>
        <w:rPr>
          <w:rFonts w:asciiTheme="minorHAnsi" w:hAnsiTheme="minorHAnsi" w:cs="Arial"/>
          <w:sz w:val="24"/>
          <w:szCs w:val="24"/>
        </w:rPr>
      </w:pPr>
      <w:r w:rsidRPr="00630384">
        <w:rPr>
          <w:rFonts w:asciiTheme="minorHAnsi" w:hAnsiTheme="minorHAnsi" w:cs="Arial"/>
          <w:sz w:val="24"/>
          <w:szCs w:val="24"/>
        </w:rPr>
        <w:t>......................................................................</w:t>
      </w:r>
      <w:r w:rsidRPr="00630384">
        <w:rPr>
          <w:rFonts w:asciiTheme="minorHAnsi" w:hAnsiTheme="minorHAnsi" w:cs="Arial"/>
          <w:sz w:val="24"/>
          <w:szCs w:val="24"/>
        </w:rPr>
        <w:tab/>
      </w:r>
      <w:r w:rsidRPr="00630384">
        <w:rPr>
          <w:rFonts w:asciiTheme="minorHAnsi" w:hAnsiTheme="minorHAnsi" w:cs="Arial"/>
          <w:sz w:val="24"/>
          <w:szCs w:val="24"/>
        </w:rPr>
        <w:tab/>
      </w:r>
      <w:r w:rsidRPr="00630384">
        <w:rPr>
          <w:rFonts w:asciiTheme="minorHAnsi" w:hAnsiTheme="minorHAnsi" w:cs="Arial"/>
          <w:sz w:val="24"/>
          <w:szCs w:val="24"/>
        </w:rPr>
        <w:tab/>
        <w:t>........................................................</w:t>
      </w:r>
    </w:p>
    <w:p w:rsidR="00174DFC" w:rsidRPr="00630384" w:rsidRDefault="00174DFC" w:rsidP="00174DFC">
      <w:pPr>
        <w:rPr>
          <w:rFonts w:asciiTheme="minorHAnsi" w:hAnsiTheme="minorHAnsi" w:cs="Arial"/>
          <w:sz w:val="24"/>
          <w:szCs w:val="24"/>
        </w:rPr>
      </w:pPr>
      <w:r w:rsidRPr="00630384">
        <w:rPr>
          <w:rFonts w:asciiTheme="minorHAnsi" w:hAnsiTheme="minorHAnsi" w:cs="Arial"/>
          <w:sz w:val="24"/>
          <w:szCs w:val="24"/>
        </w:rPr>
        <w:t>jméno a příjmení řešitele</w:t>
      </w:r>
      <w:r w:rsidRPr="00630384">
        <w:rPr>
          <w:rFonts w:asciiTheme="minorHAnsi" w:hAnsiTheme="minorHAnsi" w:cs="Arial"/>
          <w:sz w:val="24"/>
          <w:szCs w:val="24"/>
        </w:rPr>
        <w:tab/>
      </w:r>
      <w:r w:rsidRPr="00630384">
        <w:rPr>
          <w:rFonts w:asciiTheme="minorHAnsi" w:hAnsiTheme="minorHAnsi" w:cs="Arial"/>
          <w:sz w:val="24"/>
          <w:szCs w:val="24"/>
        </w:rPr>
        <w:tab/>
      </w:r>
      <w:r w:rsidRPr="00630384">
        <w:rPr>
          <w:rFonts w:asciiTheme="minorHAnsi" w:hAnsiTheme="minorHAnsi" w:cs="Arial"/>
          <w:sz w:val="24"/>
          <w:szCs w:val="24"/>
        </w:rPr>
        <w:tab/>
      </w:r>
      <w:r w:rsidRPr="00630384">
        <w:rPr>
          <w:rFonts w:asciiTheme="minorHAnsi" w:hAnsiTheme="minorHAnsi" w:cs="Arial"/>
          <w:sz w:val="24"/>
          <w:szCs w:val="24"/>
        </w:rPr>
        <w:tab/>
      </w:r>
      <w:r w:rsidRPr="00630384">
        <w:rPr>
          <w:rFonts w:asciiTheme="minorHAnsi" w:hAnsiTheme="minorHAnsi" w:cs="Arial"/>
          <w:sz w:val="24"/>
          <w:szCs w:val="24"/>
        </w:rPr>
        <w:tab/>
      </w:r>
      <w:r w:rsidRPr="00630384">
        <w:rPr>
          <w:rFonts w:asciiTheme="minorHAnsi" w:hAnsiTheme="minorHAnsi" w:cs="Arial"/>
          <w:sz w:val="24"/>
          <w:szCs w:val="24"/>
        </w:rPr>
        <w:tab/>
      </w:r>
      <w:r w:rsidRPr="00630384">
        <w:rPr>
          <w:rFonts w:asciiTheme="minorHAnsi" w:hAnsiTheme="minorHAnsi" w:cs="Arial"/>
          <w:sz w:val="24"/>
          <w:szCs w:val="24"/>
        </w:rPr>
        <w:tab/>
        <w:t>podpis</w:t>
      </w:r>
    </w:p>
    <w:p w:rsidR="0077738C" w:rsidRDefault="0077738C">
      <w:pPr>
        <w:jc w:val="both"/>
        <w:rPr>
          <w:rFonts w:asciiTheme="minorHAnsi" w:hAnsiTheme="minorHAnsi" w:cs="Arial"/>
          <w:sz w:val="24"/>
          <w:szCs w:val="24"/>
        </w:rPr>
      </w:pPr>
    </w:p>
    <w:p w:rsidR="00332E7B" w:rsidRDefault="00332E7B">
      <w:pPr>
        <w:jc w:val="both"/>
        <w:rPr>
          <w:rFonts w:asciiTheme="minorHAnsi" w:hAnsiTheme="minorHAnsi" w:cs="Arial"/>
          <w:sz w:val="24"/>
          <w:szCs w:val="24"/>
        </w:rPr>
      </w:pPr>
    </w:p>
    <w:p w:rsidR="00174DFC" w:rsidRDefault="00174DFC">
      <w:pPr>
        <w:jc w:val="both"/>
        <w:rPr>
          <w:rFonts w:asciiTheme="minorHAnsi" w:hAnsiTheme="minorHAnsi" w:cs="Arial"/>
          <w:sz w:val="24"/>
          <w:szCs w:val="24"/>
        </w:rPr>
      </w:pPr>
    </w:p>
    <w:p w:rsidR="00174DFC" w:rsidRPr="00630384" w:rsidRDefault="00174DFC">
      <w:pPr>
        <w:jc w:val="both"/>
        <w:rPr>
          <w:rFonts w:asciiTheme="minorHAnsi" w:hAnsiTheme="minorHAnsi" w:cs="Arial"/>
          <w:sz w:val="24"/>
          <w:szCs w:val="24"/>
        </w:rPr>
      </w:pPr>
    </w:p>
    <w:p w:rsidR="00332E7B" w:rsidRPr="00630384" w:rsidRDefault="00332E7B" w:rsidP="00174DFC">
      <w:pPr>
        <w:jc w:val="center"/>
        <w:rPr>
          <w:rFonts w:asciiTheme="minorHAnsi" w:hAnsiTheme="minorHAnsi" w:cs="Arial"/>
          <w:sz w:val="24"/>
          <w:szCs w:val="24"/>
        </w:rPr>
      </w:pPr>
      <w:r w:rsidRPr="00630384">
        <w:rPr>
          <w:rFonts w:asciiTheme="minorHAnsi" w:hAnsiTheme="minorHAnsi" w:cs="Arial"/>
          <w:sz w:val="24"/>
          <w:szCs w:val="24"/>
        </w:rPr>
        <w:t>razítko</w:t>
      </w:r>
      <w:r w:rsidR="00174DFC">
        <w:rPr>
          <w:rFonts w:asciiTheme="minorHAnsi" w:hAnsiTheme="minorHAnsi" w:cs="Arial"/>
          <w:sz w:val="24"/>
          <w:szCs w:val="24"/>
        </w:rPr>
        <w:t xml:space="preserve"> příjemce</w:t>
      </w:r>
    </w:p>
    <w:p w:rsidR="00332E7B" w:rsidRPr="00630384" w:rsidRDefault="00332E7B">
      <w:pPr>
        <w:rPr>
          <w:rFonts w:asciiTheme="minorHAnsi" w:hAnsiTheme="minorHAnsi" w:cs="Arial"/>
          <w:sz w:val="24"/>
          <w:szCs w:val="24"/>
        </w:rPr>
      </w:pPr>
    </w:p>
    <w:p w:rsidR="00332E7B" w:rsidRPr="00630384" w:rsidRDefault="00332E7B">
      <w:pPr>
        <w:jc w:val="both"/>
        <w:rPr>
          <w:rFonts w:asciiTheme="minorHAnsi" w:hAnsiTheme="minorHAnsi" w:cs="Arial"/>
          <w:sz w:val="24"/>
          <w:szCs w:val="24"/>
        </w:rPr>
      </w:pPr>
    </w:p>
    <w:p w:rsidR="00174DFC" w:rsidRPr="00630384" w:rsidRDefault="00174DFC" w:rsidP="00174DFC">
      <w:pPr>
        <w:jc w:val="both"/>
        <w:rPr>
          <w:rFonts w:asciiTheme="minorHAnsi" w:hAnsiTheme="minorHAnsi" w:cs="Arial"/>
          <w:sz w:val="24"/>
          <w:szCs w:val="24"/>
        </w:rPr>
      </w:pPr>
      <w:r w:rsidRPr="00630384">
        <w:rPr>
          <w:rFonts w:asciiTheme="minorHAnsi" w:hAnsiTheme="minorHAnsi" w:cs="Arial"/>
          <w:sz w:val="24"/>
          <w:szCs w:val="24"/>
        </w:rPr>
        <w:t>.................................................................</w:t>
      </w:r>
      <w:r w:rsidRPr="00630384">
        <w:rPr>
          <w:rFonts w:asciiTheme="minorHAnsi" w:hAnsiTheme="minorHAnsi" w:cs="Arial"/>
          <w:sz w:val="24"/>
          <w:szCs w:val="24"/>
        </w:rPr>
        <w:tab/>
      </w:r>
      <w:r w:rsidRPr="00630384">
        <w:rPr>
          <w:rFonts w:asciiTheme="minorHAnsi" w:hAnsiTheme="minorHAnsi" w:cs="Arial"/>
          <w:sz w:val="24"/>
          <w:szCs w:val="24"/>
        </w:rPr>
        <w:tab/>
      </w:r>
      <w:r w:rsidRPr="00630384">
        <w:rPr>
          <w:rFonts w:asciiTheme="minorHAnsi" w:hAnsiTheme="minorHAnsi" w:cs="Arial"/>
          <w:sz w:val="24"/>
          <w:szCs w:val="24"/>
        </w:rPr>
        <w:tab/>
        <w:t>........................................................</w:t>
      </w:r>
    </w:p>
    <w:p w:rsidR="00174DFC" w:rsidRPr="00630384" w:rsidRDefault="00174DFC" w:rsidP="00174DFC">
      <w:pPr>
        <w:jc w:val="both"/>
        <w:rPr>
          <w:rFonts w:asciiTheme="minorHAnsi" w:hAnsiTheme="minorHAnsi" w:cs="Arial"/>
          <w:sz w:val="24"/>
          <w:szCs w:val="24"/>
        </w:rPr>
      </w:pPr>
      <w:r w:rsidRPr="00630384">
        <w:rPr>
          <w:rFonts w:asciiTheme="minorHAnsi" w:hAnsiTheme="minorHAnsi" w:cs="Arial"/>
          <w:sz w:val="24"/>
          <w:szCs w:val="24"/>
        </w:rPr>
        <w:t>jméno a příjmení statutárního zástupce uchazeče</w:t>
      </w:r>
      <w:r w:rsidRPr="00630384">
        <w:rPr>
          <w:rFonts w:asciiTheme="minorHAnsi" w:hAnsiTheme="minorHAnsi" w:cs="Arial"/>
          <w:sz w:val="24"/>
          <w:szCs w:val="24"/>
        </w:rPr>
        <w:tab/>
      </w:r>
      <w:r w:rsidRPr="00630384">
        <w:rPr>
          <w:rFonts w:asciiTheme="minorHAnsi" w:hAnsiTheme="minorHAnsi" w:cs="Arial"/>
          <w:sz w:val="24"/>
          <w:szCs w:val="24"/>
        </w:rPr>
        <w:tab/>
      </w:r>
      <w:r w:rsidRPr="00630384">
        <w:rPr>
          <w:rFonts w:asciiTheme="minorHAnsi" w:hAnsiTheme="minorHAnsi" w:cs="Arial"/>
          <w:sz w:val="24"/>
          <w:szCs w:val="24"/>
        </w:rPr>
        <w:tab/>
      </w:r>
      <w:r w:rsidRPr="00630384">
        <w:rPr>
          <w:rFonts w:asciiTheme="minorHAnsi" w:hAnsiTheme="minorHAnsi" w:cs="Arial"/>
          <w:sz w:val="24"/>
          <w:szCs w:val="24"/>
        </w:rPr>
        <w:tab/>
        <w:t>podpis</w:t>
      </w:r>
      <w:r w:rsidRPr="00630384">
        <w:rPr>
          <w:rFonts w:asciiTheme="minorHAnsi" w:hAnsiTheme="minorHAnsi" w:cs="Arial"/>
          <w:sz w:val="24"/>
          <w:szCs w:val="24"/>
        </w:rPr>
        <w:tab/>
      </w:r>
      <w:r w:rsidRPr="00630384">
        <w:rPr>
          <w:rFonts w:asciiTheme="minorHAnsi" w:hAnsiTheme="minorHAnsi" w:cs="Arial"/>
          <w:sz w:val="24"/>
          <w:szCs w:val="24"/>
        </w:rPr>
        <w:tab/>
      </w:r>
    </w:p>
    <w:sectPr w:rsidR="00174DFC" w:rsidRPr="00630384" w:rsidSect="00982839">
      <w:headerReference w:type="default" r:id="rId7"/>
      <w:footerReference w:type="default" r:id="rId8"/>
      <w:pgSz w:w="11907" w:h="16840"/>
      <w:pgMar w:top="2372" w:right="1418" w:bottom="1418" w:left="1418" w:header="851" w:footer="851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B48" w:rsidRDefault="00825B48">
      <w:r>
        <w:separator/>
      </w:r>
    </w:p>
  </w:endnote>
  <w:endnote w:type="continuationSeparator" w:id="0">
    <w:p w:rsidR="00825B48" w:rsidRDefault="00825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E7B" w:rsidRPr="00A07EBC" w:rsidRDefault="0082520B" w:rsidP="00A07EBC">
    <w:pPr>
      <w:pStyle w:val="Zpat"/>
      <w:tabs>
        <w:tab w:val="clear" w:pos="4320"/>
        <w:tab w:val="clear" w:pos="8640"/>
        <w:tab w:val="center" w:pos="4536"/>
        <w:tab w:val="right" w:pos="9072"/>
      </w:tabs>
      <w:jc w:val="center"/>
      <w:rPr>
        <w:rFonts w:asciiTheme="minorHAnsi" w:hAnsiTheme="minorHAnsi"/>
        <w:sz w:val="24"/>
        <w:szCs w:val="24"/>
      </w:rPr>
    </w:pPr>
    <w:r w:rsidRPr="00A07EBC">
      <w:rPr>
        <w:rFonts w:asciiTheme="minorHAnsi" w:hAnsiTheme="minorHAnsi"/>
        <w:sz w:val="24"/>
        <w:szCs w:val="24"/>
      </w:rPr>
      <w:fldChar w:fldCharType="begin"/>
    </w:r>
    <w:r w:rsidR="00A07EBC" w:rsidRPr="00A07EBC">
      <w:rPr>
        <w:rFonts w:asciiTheme="minorHAnsi" w:hAnsiTheme="minorHAnsi"/>
        <w:sz w:val="24"/>
        <w:szCs w:val="24"/>
      </w:rPr>
      <w:instrText xml:space="preserve"> PAGE   \* MERGEFORMAT </w:instrText>
    </w:r>
    <w:r w:rsidRPr="00A07EBC">
      <w:rPr>
        <w:rFonts w:asciiTheme="minorHAnsi" w:hAnsiTheme="minorHAnsi"/>
        <w:sz w:val="24"/>
        <w:szCs w:val="24"/>
      </w:rPr>
      <w:fldChar w:fldCharType="separate"/>
    </w:r>
    <w:r w:rsidR="00735D22">
      <w:rPr>
        <w:rFonts w:asciiTheme="minorHAnsi" w:hAnsiTheme="minorHAnsi"/>
        <w:noProof/>
        <w:sz w:val="24"/>
        <w:szCs w:val="24"/>
      </w:rPr>
      <w:t>1</w:t>
    </w:r>
    <w:r w:rsidRPr="00A07EBC">
      <w:rPr>
        <w:rFonts w:asciiTheme="minorHAnsi" w:hAnsiTheme="minorHAnsi"/>
        <w:sz w:val="24"/>
        <w:szCs w:val="24"/>
      </w:rPr>
      <w:fldChar w:fldCharType="end"/>
    </w:r>
    <w:r w:rsidR="00A07EBC" w:rsidRPr="00A07EBC">
      <w:rPr>
        <w:rFonts w:asciiTheme="minorHAnsi" w:hAnsiTheme="minorHAnsi"/>
        <w:sz w:val="24"/>
        <w:szCs w:val="24"/>
      </w:rPr>
      <w:t>/</w:t>
    </w:r>
    <w:fldSimple w:instr=" NUMPAGES   \* MERGEFORMAT ">
      <w:r w:rsidR="00735D22" w:rsidRPr="00735D22">
        <w:rPr>
          <w:rFonts w:asciiTheme="minorHAnsi" w:hAnsiTheme="minorHAnsi"/>
          <w:noProof/>
          <w:sz w:val="24"/>
          <w:szCs w:val="24"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B48" w:rsidRDefault="00825B48">
      <w:r>
        <w:separator/>
      </w:r>
    </w:p>
  </w:footnote>
  <w:footnote w:type="continuationSeparator" w:id="0">
    <w:p w:rsidR="00825B48" w:rsidRDefault="00825B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777" w:rsidRDefault="00AC3777" w:rsidP="00BE651A">
    <w:pPr>
      <w:pStyle w:val="Zhlav"/>
      <w:tabs>
        <w:tab w:val="clear" w:pos="4320"/>
        <w:tab w:val="clear" w:pos="8640"/>
        <w:tab w:val="center" w:pos="4536"/>
        <w:tab w:val="right" w:pos="9072"/>
      </w:tabs>
      <w:rPr>
        <w:rFonts w:ascii="Arial" w:hAnsi="Arial"/>
        <w:b/>
        <w:sz w:val="32"/>
        <w:szCs w:val="32"/>
      </w:rPr>
    </w:pPr>
    <w:r>
      <w:rPr>
        <w:rFonts w:ascii="Arial" w:hAnsi="Arial"/>
        <w:b/>
        <w:i/>
        <w:sz w:val="22"/>
        <w:szCs w:val="24"/>
      </w:rPr>
      <w:t>Ministerstvo školství, mládeže a tělovýchovy</w:t>
    </w:r>
    <w:r>
      <w:rPr>
        <w:rFonts w:ascii="Arial" w:hAnsi="Arial"/>
        <w:b/>
        <w:i/>
        <w:sz w:val="24"/>
        <w:szCs w:val="24"/>
      </w:rPr>
      <w:t xml:space="preserve"> </w:t>
    </w:r>
    <w:r>
      <w:rPr>
        <w:rFonts w:ascii="Arial" w:hAnsi="Arial"/>
        <w:b/>
        <w:i/>
        <w:sz w:val="24"/>
        <w:szCs w:val="24"/>
      </w:rPr>
      <w:tab/>
    </w:r>
    <w:r>
      <w:rPr>
        <w:szCs w:val="24"/>
      </w:rPr>
      <w:t>Identifikační kód projektu:</w:t>
    </w:r>
    <w:r>
      <w:rPr>
        <w:rFonts w:ascii="Arial" w:hAnsi="Arial"/>
        <w:sz w:val="22"/>
        <w:szCs w:val="24"/>
      </w:rPr>
      <w:t xml:space="preserve"> </w:t>
    </w:r>
    <w:proofErr w:type="gramStart"/>
    <w:r>
      <w:rPr>
        <w:rFonts w:ascii="Arial" w:hAnsi="Arial"/>
        <w:b/>
        <w:sz w:val="32"/>
        <w:szCs w:val="32"/>
      </w:rPr>
      <w:t xml:space="preserve">VZ09 </w:t>
    </w:r>
    <w:r w:rsidR="00BE651A">
      <w:rPr>
        <w:rFonts w:ascii="Arial" w:hAnsi="Arial"/>
        <w:b/>
        <w:sz w:val="32"/>
        <w:szCs w:val="32"/>
      </w:rPr>
      <w:t>.. .. ..</w:t>
    </w:r>
    <w:proofErr w:type="gramEnd"/>
  </w:p>
  <w:p w:rsidR="00BE651A" w:rsidRDefault="00BE651A" w:rsidP="00BE651A">
    <w:pPr>
      <w:pStyle w:val="Zhlav"/>
      <w:tabs>
        <w:tab w:val="clear" w:pos="4320"/>
        <w:tab w:val="clear" w:pos="8640"/>
        <w:tab w:val="center" w:pos="4536"/>
        <w:tab w:val="right" w:pos="9072"/>
      </w:tabs>
      <w:rPr>
        <w:sz w:val="24"/>
        <w:szCs w:val="24"/>
      </w:rPr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/>
    </w:tblPr>
    <w:tblGrid>
      <w:gridCol w:w="1842"/>
      <w:gridCol w:w="7229"/>
    </w:tblGrid>
    <w:tr w:rsidR="00AC3777" w:rsidTr="003935D1">
      <w:tc>
        <w:tcPr>
          <w:tcW w:w="1842" w:type="dxa"/>
          <w:tcBorders>
            <w:top w:val="nil"/>
            <w:left w:val="nil"/>
            <w:bottom w:val="nil"/>
            <w:right w:val="nil"/>
          </w:tcBorders>
        </w:tcPr>
        <w:p w:rsidR="00AC3777" w:rsidRDefault="00AC3777" w:rsidP="003935D1">
          <w:r>
            <w:t>Příjemce</w:t>
          </w:r>
          <w:r w:rsidR="00BE651A">
            <w:t xml:space="preserve"> podpory</w:t>
          </w:r>
          <w:r>
            <w:t xml:space="preserve">: </w:t>
          </w:r>
        </w:p>
      </w:tc>
      <w:tc>
        <w:tcPr>
          <w:tcW w:w="7229" w:type="dxa"/>
          <w:tcBorders>
            <w:top w:val="nil"/>
            <w:left w:val="nil"/>
            <w:bottom w:val="nil"/>
            <w:right w:val="nil"/>
          </w:tcBorders>
        </w:tcPr>
        <w:p w:rsidR="00AC3777" w:rsidRDefault="00AC3777" w:rsidP="003935D1">
          <w:pPr>
            <w:autoSpaceDE/>
          </w:pPr>
        </w:p>
      </w:tc>
    </w:tr>
    <w:tr w:rsidR="00AC3777" w:rsidTr="003935D1">
      <w:tc>
        <w:tcPr>
          <w:tcW w:w="1842" w:type="dxa"/>
          <w:tcBorders>
            <w:top w:val="nil"/>
            <w:left w:val="nil"/>
            <w:bottom w:val="nil"/>
            <w:right w:val="nil"/>
          </w:tcBorders>
        </w:tcPr>
        <w:p w:rsidR="00AC3777" w:rsidRDefault="00AC3777" w:rsidP="00BE651A">
          <w:r>
            <w:t>Název projektu:</w:t>
          </w:r>
        </w:p>
      </w:tc>
      <w:tc>
        <w:tcPr>
          <w:tcW w:w="7229" w:type="dxa"/>
          <w:tcBorders>
            <w:top w:val="nil"/>
            <w:left w:val="nil"/>
            <w:bottom w:val="nil"/>
            <w:right w:val="nil"/>
          </w:tcBorders>
        </w:tcPr>
        <w:p w:rsidR="00AC3777" w:rsidRDefault="00AC3777" w:rsidP="003935D1">
          <w:pPr>
            <w:autoSpaceDE/>
          </w:pPr>
        </w:p>
      </w:tc>
    </w:tr>
    <w:tr w:rsidR="00AC3777" w:rsidTr="003935D1">
      <w:tc>
        <w:tcPr>
          <w:tcW w:w="1842" w:type="dxa"/>
          <w:tcBorders>
            <w:top w:val="nil"/>
            <w:left w:val="nil"/>
            <w:bottom w:val="nil"/>
            <w:right w:val="nil"/>
          </w:tcBorders>
        </w:tcPr>
        <w:p w:rsidR="00AC3777" w:rsidRDefault="00AC3777" w:rsidP="00BE651A">
          <w:r>
            <w:t>Řešitel</w:t>
          </w:r>
          <w:r w:rsidR="00BE651A">
            <w:t>/-</w:t>
          </w:r>
          <w:proofErr w:type="spellStart"/>
          <w:r w:rsidR="00BE651A">
            <w:t>ka</w:t>
          </w:r>
          <w:proofErr w:type="spellEnd"/>
          <w:r w:rsidR="00BE651A">
            <w:t xml:space="preserve"> projektu</w:t>
          </w:r>
          <w:r>
            <w:t>:</w:t>
          </w:r>
        </w:p>
      </w:tc>
      <w:tc>
        <w:tcPr>
          <w:tcW w:w="7229" w:type="dxa"/>
          <w:tcBorders>
            <w:top w:val="nil"/>
            <w:left w:val="nil"/>
            <w:bottom w:val="nil"/>
            <w:right w:val="nil"/>
          </w:tcBorders>
        </w:tcPr>
        <w:p w:rsidR="00AC3777" w:rsidRDefault="00AC3777" w:rsidP="003935D1">
          <w:pPr>
            <w:autoSpaceDE/>
          </w:pPr>
        </w:p>
      </w:tc>
    </w:tr>
  </w:tbl>
  <w:p w:rsidR="00AC3777" w:rsidRDefault="00AC3777" w:rsidP="00BE651A">
    <w:pPr>
      <w:pStyle w:val="Zhlav"/>
      <w:pBdr>
        <w:bottom w:val="single" w:sz="4" w:space="1" w:color="auto"/>
      </w:pBdr>
      <w:tabs>
        <w:tab w:val="clear" w:pos="4320"/>
        <w:tab w:val="clear" w:pos="8640"/>
        <w:tab w:val="center" w:pos="9072"/>
      </w:tabs>
      <w:rPr>
        <w:sz w:val="24"/>
        <w:szCs w:val="24"/>
      </w:rPr>
    </w:pPr>
  </w:p>
  <w:p w:rsidR="00AC3777" w:rsidRDefault="00AC3777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RTF_Num 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RTF_Num 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</w:abstractNum>
  <w:abstractNum w:abstractNumId="2">
    <w:nsid w:val="0000000F"/>
    <w:multiLevelType w:val="singleLevel"/>
    <w:tmpl w:val="0000000F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hAnsi="Times New Roman"/>
      </w:rPr>
    </w:lvl>
  </w:abstractNum>
  <w:abstractNum w:abstractNumId="3">
    <w:nsid w:val="114542AE"/>
    <w:multiLevelType w:val="multilevel"/>
    <w:tmpl w:val="095C5242"/>
    <w:styleLink w:val="Aktulnsezna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2AF2FE5"/>
    <w:multiLevelType w:val="hybridMultilevel"/>
    <w:tmpl w:val="4A08A5DE"/>
    <w:lvl w:ilvl="0" w:tplc="BF1C0B1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3F366CE"/>
    <w:multiLevelType w:val="multilevel"/>
    <w:tmpl w:val="095C5242"/>
    <w:numStyleLink w:val="Aktulnseznam1"/>
  </w:abstractNum>
  <w:abstractNum w:abstractNumId="6">
    <w:nsid w:val="7B4429A5"/>
    <w:multiLevelType w:val="hybridMultilevel"/>
    <w:tmpl w:val="82E4DBF6"/>
    <w:name w:val="RTF_Num 102"/>
    <w:lvl w:ilvl="0" w:tplc="A43C3D6A">
      <w:start w:val="1"/>
      <w:numFmt w:val="upperRoman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6"/>
  </w:num>
  <w:num w:numId="5">
    <w:abstractNumId w:val="6"/>
  </w:num>
  <w:num w:numId="6">
    <w:abstractNumId w:val="2"/>
  </w:num>
  <w:num w:numId="7">
    <w:abstractNumId w:val="6"/>
  </w:num>
  <w:num w:numId="8">
    <w:abstractNumId w:val="6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5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stylePaneFormatFilter w:val="3F0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C31B0"/>
    <w:rsid w:val="00047FCB"/>
    <w:rsid w:val="000B54E4"/>
    <w:rsid w:val="000B7493"/>
    <w:rsid w:val="000E01DF"/>
    <w:rsid w:val="00154336"/>
    <w:rsid w:val="00163A39"/>
    <w:rsid w:val="00174DFC"/>
    <w:rsid w:val="001E4EDD"/>
    <w:rsid w:val="002052E1"/>
    <w:rsid w:val="0020620B"/>
    <w:rsid w:val="002066F1"/>
    <w:rsid w:val="00213BCA"/>
    <w:rsid w:val="00221A1A"/>
    <w:rsid w:val="002A06EB"/>
    <w:rsid w:val="00332E7B"/>
    <w:rsid w:val="003344C9"/>
    <w:rsid w:val="003373FC"/>
    <w:rsid w:val="003935D1"/>
    <w:rsid w:val="003A6CE0"/>
    <w:rsid w:val="00401A3A"/>
    <w:rsid w:val="004456FD"/>
    <w:rsid w:val="004A0860"/>
    <w:rsid w:val="004B0355"/>
    <w:rsid w:val="004E21A4"/>
    <w:rsid w:val="00504A2B"/>
    <w:rsid w:val="0050605B"/>
    <w:rsid w:val="005166C7"/>
    <w:rsid w:val="00520D36"/>
    <w:rsid w:val="00551148"/>
    <w:rsid w:val="00573F08"/>
    <w:rsid w:val="00596FD3"/>
    <w:rsid w:val="005A0D65"/>
    <w:rsid w:val="005A642D"/>
    <w:rsid w:val="005E6F2B"/>
    <w:rsid w:val="00621E81"/>
    <w:rsid w:val="00630384"/>
    <w:rsid w:val="00644E8B"/>
    <w:rsid w:val="00656B30"/>
    <w:rsid w:val="00681E94"/>
    <w:rsid w:val="00735D22"/>
    <w:rsid w:val="007414CD"/>
    <w:rsid w:val="0075102D"/>
    <w:rsid w:val="00766635"/>
    <w:rsid w:val="0077738C"/>
    <w:rsid w:val="00777EB3"/>
    <w:rsid w:val="00783D97"/>
    <w:rsid w:val="0079083C"/>
    <w:rsid w:val="007A0361"/>
    <w:rsid w:val="007A61CB"/>
    <w:rsid w:val="007C31B0"/>
    <w:rsid w:val="0082520B"/>
    <w:rsid w:val="00825B48"/>
    <w:rsid w:val="00882BBD"/>
    <w:rsid w:val="008B7879"/>
    <w:rsid w:val="008E2D60"/>
    <w:rsid w:val="00956FA5"/>
    <w:rsid w:val="00966CC0"/>
    <w:rsid w:val="00982839"/>
    <w:rsid w:val="00983572"/>
    <w:rsid w:val="0099502B"/>
    <w:rsid w:val="009C1511"/>
    <w:rsid w:val="009C452B"/>
    <w:rsid w:val="009D0360"/>
    <w:rsid w:val="009F1612"/>
    <w:rsid w:val="009F76ED"/>
    <w:rsid w:val="00A07EBC"/>
    <w:rsid w:val="00A5248A"/>
    <w:rsid w:val="00A52A92"/>
    <w:rsid w:val="00A652AE"/>
    <w:rsid w:val="00A654BD"/>
    <w:rsid w:val="00A9216D"/>
    <w:rsid w:val="00AC3777"/>
    <w:rsid w:val="00AD2E61"/>
    <w:rsid w:val="00AF27A2"/>
    <w:rsid w:val="00B054D5"/>
    <w:rsid w:val="00B06B9B"/>
    <w:rsid w:val="00B43977"/>
    <w:rsid w:val="00B9026E"/>
    <w:rsid w:val="00BD5D36"/>
    <w:rsid w:val="00BE651A"/>
    <w:rsid w:val="00C05852"/>
    <w:rsid w:val="00C10F95"/>
    <w:rsid w:val="00C577C9"/>
    <w:rsid w:val="00C80DDE"/>
    <w:rsid w:val="00CA6024"/>
    <w:rsid w:val="00CB36FD"/>
    <w:rsid w:val="00CF56DE"/>
    <w:rsid w:val="00CF5AF9"/>
    <w:rsid w:val="00D274A2"/>
    <w:rsid w:val="00D41AF8"/>
    <w:rsid w:val="00D6331C"/>
    <w:rsid w:val="00D71F95"/>
    <w:rsid w:val="00D8133A"/>
    <w:rsid w:val="00D944AD"/>
    <w:rsid w:val="00D95745"/>
    <w:rsid w:val="00D96638"/>
    <w:rsid w:val="00E346D9"/>
    <w:rsid w:val="00E35664"/>
    <w:rsid w:val="00E74AF9"/>
    <w:rsid w:val="00E80D2C"/>
    <w:rsid w:val="00E910D2"/>
    <w:rsid w:val="00EB6D7B"/>
    <w:rsid w:val="00F140CD"/>
    <w:rsid w:val="00F3253D"/>
    <w:rsid w:val="00F34CB9"/>
    <w:rsid w:val="00F715F0"/>
    <w:rsid w:val="00F933C8"/>
    <w:rsid w:val="00FC08D2"/>
    <w:rsid w:val="00FF4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82839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982839"/>
    <w:pPr>
      <w:keepNext/>
      <w:tabs>
        <w:tab w:val="left" w:pos="428"/>
        <w:tab w:val="left" w:pos="4820"/>
      </w:tabs>
      <w:ind w:left="428" w:hanging="426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rsid w:val="00982839"/>
    <w:pPr>
      <w:keepNext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982839"/>
    <w:pPr>
      <w:keepNext/>
      <w:tabs>
        <w:tab w:val="left" w:pos="428"/>
        <w:tab w:val="left" w:pos="4820"/>
      </w:tabs>
      <w:ind w:left="428" w:hanging="426"/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Nadpis4">
    <w:name w:val="heading 4"/>
    <w:basedOn w:val="Normln"/>
    <w:next w:val="Normln"/>
    <w:link w:val="Nadpis4Char"/>
    <w:uiPriority w:val="99"/>
    <w:qFormat/>
    <w:rsid w:val="00982839"/>
    <w:pPr>
      <w:keepNext/>
      <w:jc w:val="right"/>
      <w:outlineLvl w:val="3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9828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locked/>
    <w:rsid w:val="009828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sid w:val="0098283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locked/>
    <w:rsid w:val="00982839"/>
    <w:rPr>
      <w:rFonts w:asciiTheme="minorHAnsi" w:eastAsiaTheme="minorEastAsia" w:hAnsiTheme="minorHAnsi" w:cstheme="minorBidi"/>
      <w:b/>
      <w:bCs/>
      <w:sz w:val="28"/>
      <w:szCs w:val="28"/>
    </w:rPr>
  </w:style>
  <w:style w:type="paragraph" w:customStyle="1" w:styleId="Heading">
    <w:name w:val="Heading"/>
    <w:basedOn w:val="Normln"/>
    <w:next w:val="Zkladntext"/>
    <w:uiPriority w:val="99"/>
    <w:rsid w:val="0098283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98283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982839"/>
    <w:rPr>
      <w:rFonts w:cs="Times New Roman"/>
      <w:sz w:val="20"/>
      <w:szCs w:val="20"/>
    </w:rPr>
  </w:style>
  <w:style w:type="paragraph" w:styleId="Seznam">
    <w:name w:val="List"/>
    <w:basedOn w:val="Zkladntext"/>
    <w:uiPriority w:val="99"/>
    <w:rsid w:val="00982839"/>
    <w:rPr>
      <w:rFonts w:ascii="Tahoma" w:cs="Tahoma"/>
    </w:rPr>
  </w:style>
  <w:style w:type="paragraph" w:styleId="Titulek">
    <w:name w:val="caption"/>
    <w:basedOn w:val="Normln"/>
    <w:uiPriority w:val="99"/>
    <w:qFormat/>
    <w:rsid w:val="00982839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ln"/>
    <w:uiPriority w:val="99"/>
    <w:rsid w:val="00982839"/>
    <w:rPr>
      <w:rFonts w:ascii="Tahoma" w:cs="Tahoma"/>
    </w:rPr>
  </w:style>
  <w:style w:type="paragraph" w:customStyle="1" w:styleId="Heading1">
    <w:name w:val="Heading1"/>
    <w:basedOn w:val="Normln"/>
    <w:next w:val="Zkladntext"/>
    <w:uiPriority w:val="99"/>
    <w:rsid w:val="0098283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Index1">
    <w:name w:val="Index1"/>
    <w:basedOn w:val="Normln"/>
    <w:uiPriority w:val="99"/>
    <w:rsid w:val="00982839"/>
    <w:rPr>
      <w:rFonts w:ascii="Tahoma" w:cs="Tahoma"/>
    </w:rPr>
  </w:style>
  <w:style w:type="paragraph" w:styleId="Textbubliny">
    <w:name w:val="Balloon Text"/>
    <w:basedOn w:val="Normln"/>
    <w:link w:val="TextbublinyChar"/>
    <w:uiPriority w:val="99"/>
    <w:rsid w:val="009828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98283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982839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982839"/>
    <w:rPr>
      <w:rFonts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982839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982839"/>
    <w:rPr>
      <w:rFonts w:cs="Times New Roman"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rsid w:val="00982839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982839"/>
    <w:rPr>
      <w:rFonts w:cs="Times New Roman"/>
      <w:sz w:val="20"/>
      <w:szCs w:val="20"/>
    </w:rPr>
  </w:style>
  <w:style w:type="paragraph" w:customStyle="1" w:styleId="WW-header">
    <w:name w:val="WW-header"/>
    <w:basedOn w:val="Normln"/>
    <w:uiPriority w:val="99"/>
    <w:rsid w:val="00982839"/>
    <w:pPr>
      <w:tabs>
        <w:tab w:val="center" w:pos="4535"/>
        <w:tab w:val="right" w:pos="9071"/>
      </w:tabs>
    </w:pPr>
  </w:style>
  <w:style w:type="paragraph" w:customStyle="1" w:styleId="TableContents">
    <w:name w:val="Table Contents"/>
    <w:basedOn w:val="Normln"/>
    <w:uiPriority w:val="99"/>
    <w:rsid w:val="00982839"/>
  </w:style>
  <w:style w:type="paragraph" w:customStyle="1" w:styleId="TableHeading">
    <w:name w:val="Table Heading"/>
    <w:basedOn w:val="TableContents"/>
    <w:uiPriority w:val="99"/>
    <w:rsid w:val="00982839"/>
    <w:pPr>
      <w:jc w:val="center"/>
    </w:pPr>
    <w:rPr>
      <w:b/>
      <w:bCs/>
    </w:rPr>
  </w:style>
  <w:style w:type="paragraph" w:customStyle="1" w:styleId="WW-footer">
    <w:name w:val="WW-footer"/>
    <w:basedOn w:val="Normln"/>
    <w:uiPriority w:val="99"/>
    <w:rsid w:val="00982839"/>
    <w:pPr>
      <w:tabs>
        <w:tab w:val="center" w:pos="4535"/>
        <w:tab w:val="right" w:pos="9071"/>
      </w:tabs>
    </w:pPr>
  </w:style>
  <w:style w:type="paragraph" w:customStyle="1" w:styleId="TableContents1">
    <w:name w:val="Table Contents1"/>
    <w:basedOn w:val="Normln"/>
    <w:uiPriority w:val="99"/>
    <w:rsid w:val="00982839"/>
  </w:style>
  <w:style w:type="paragraph" w:customStyle="1" w:styleId="TableHeading1">
    <w:name w:val="Table Heading1"/>
    <w:basedOn w:val="TableContents1"/>
    <w:uiPriority w:val="99"/>
    <w:rsid w:val="00982839"/>
    <w:pPr>
      <w:jc w:val="center"/>
    </w:pPr>
    <w:rPr>
      <w:b/>
      <w:bCs/>
    </w:rPr>
  </w:style>
  <w:style w:type="character" w:customStyle="1" w:styleId="RTFNum21">
    <w:name w:val="RTF_Num 2 1"/>
    <w:uiPriority w:val="99"/>
    <w:rsid w:val="00982839"/>
    <w:rPr>
      <w:rFonts w:ascii="Symbol" w:hAnsi="Symbol"/>
    </w:rPr>
  </w:style>
  <w:style w:type="character" w:customStyle="1" w:styleId="RTFNum22">
    <w:name w:val="RTF_Num 2 2"/>
    <w:uiPriority w:val="99"/>
    <w:rsid w:val="00982839"/>
    <w:rPr>
      <w:rFonts w:ascii="Symbol" w:hAnsi="Symbol"/>
    </w:rPr>
  </w:style>
  <w:style w:type="character" w:customStyle="1" w:styleId="RTFNum23">
    <w:name w:val="RTF_Num 2 3"/>
    <w:uiPriority w:val="99"/>
    <w:rsid w:val="00982839"/>
    <w:rPr>
      <w:rFonts w:ascii="Symbol" w:hAnsi="Symbol"/>
    </w:rPr>
  </w:style>
  <w:style w:type="character" w:customStyle="1" w:styleId="RTFNum24">
    <w:name w:val="RTF_Num 2 4"/>
    <w:uiPriority w:val="99"/>
    <w:rsid w:val="00982839"/>
    <w:rPr>
      <w:rFonts w:ascii="Symbol" w:hAnsi="Symbol"/>
    </w:rPr>
  </w:style>
  <w:style w:type="character" w:customStyle="1" w:styleId="RTFNum25">
    <w:name w:val="RTF_Num 2 5"/>
    <w:uiPriority w:val="99"/>
    <w:rsid w:val="00982839"/>
    <w:rPr>
      <w:rFonts w:ascii="Symbol" w:hAnsi="Symbol"/>
    </w:rPr>
  </w:style>
  <w:style w:type="character" w:customStyle="1" w:styleId="RTFNum26">
    <w:name w:val="RTF_Num 2 6"/>
    <w:uiPriority w:val="99"/>
    <w:rsid w:val="00982839"/>
    <w:rPr>
      <w:rFonts w:ascii="Symbol" w:hAnsi="Symbol"/>
    </w:rPr>
  </w:style>
  <w:style w:type="character" w:customStyle="1" w:styleId="RTFNum27">
    <w:name w:val="RTF_Num 2 7"/>
    <w:uiPriority w:val="99"/>
    <w:rsid w:val="00982839"/>
    <w:rPr>
      <w:rFonts w:ascii="Symbol" w:hAnsi="Symbol"/>
    </w:rPr>
  </w:style>
  <w:style w:type="character" w:customStyle="1" w:styleId="RTFNum28">
    <w:name w:val="RTF_Num 2 8"/>
    <w:uiPriority w:val="99"/>
    <w:rsid w:val="00982839"/>
    <w:rPr>
      <w:rFonts w:ascii="Symbol" w:hAnsi="Symbol"/>
    </w:rPr>
  </w:style>
  <w:style w:type="character" w:customStyle="1" w:styleId="RTFNum29">
    <w:name w:val="RTF_Num 2 9"/>
    <w:uiPriority w:val="99"/>
    <w:rsid w:val="00982839"/>
    <w:rPr>
      <w:rFonts w:ascii="Symbol" w:hAnsi="Symbol"/>
    </w:rPr>
  </w:style>
  <w:style w:type="character" w:customStyle="1" w:styleId="RTFNum210">
    <w:name w:val="RTF_Num 2 10"/>
    <w:uiPriority w:val="99"/>
    <w:rsid w:val="00982839"/>
    <w:rPr>
      <w:rFonts w:ascii="Symbol" w:hAnsi="Symbol"/>
    </w:rPr>
  </w:style>
  <w:style w:type="character" w:customStyle="1" w:styleId="RTFNum211">
    <w:name w:val="RTF_Num 2 11"/>
    <w:uiPriority w:val="99"/>
    <w:rsid w:val="00982839"/>
    <w:rPr>
      <w:rFonts w:ascii="Symbol" w:hAnsi="Symbol"/>
    </w:rPr>
  </w:style>
  <w:style w:type="character" w:customStyle="1" w:styleId="RTFNum221">
    <w:name w:val="RTF_Num 2 21"/>
    <w:uiPriority w:val="99"/>
    <w:rsid w:val="00982839"/>
  </w:style>
  <w:style w:type="character" w:customStyle="1" w:styleId="RTFNum231">
    <w:name w:val="RTF_Num 2 31"/>
    <w:uiPriority w:val="99"/>
    <w:rsid w:val="00982839"/>
  </w:style>
  <w:style w:type="character" w:customStyle="1" w:styleId="RTFNum241">
    <w:name w:val="RTF_Num 2 41"/>
    <w:uiPriority w:val="99"/>
    <w:rsid w:val="00982839"/>
  </w:style>
  <w:style w:type="character" w:customStyle="1" w:styleId="RTFNum251">
    <w:name w:val="RTF_Num 2 51"/>
    <w:uiPriority w:val="99"/>
    <w:rsid w:val="00982839"/>
  </w:style>
  <w:style w:type="character" w:customStyle="1" w:styleId="RTFNum261">
    <w:name w:val="RTF_Num 2 61"/>
    <w:uiPriority w:val="99"/>
    <w:rsid w:val="00982839"/>
  </w:style>
  <w:style w:type="character" w:customStyle="1" w:styleId="RTFNum271">
    <w:name w:val="RTF_Num 2 71"/>
    <w:uiPriority w:val="99"/>
    <w:rsid w:val="00982839"/>
  </w:style>
  <w:style w:type="character" w:customStyle="1" w:styleId="RTFNum281">
    <w:name w:val="RTF_Num 2 81"/>
    <w:uiPriority w:val="99"/>
    <w:rsid w:val="00982839"/>
  </w:style>
  <w:style w:type="character" w:customStyle="1" w:styleId="RTFNum291">
    <w:name w:val="RTF_Num 2 91"/>
    <w:uiPriority w:val="99"/>
    <w:rsid w:val="00982839"/>
  </w:style>
  <w:style w:type="character" w:customStyle="1" w:styleId="RTFNum31">
    <w:name w:val="RTF_Num 3 1"/>
    <w:uiPriority w:val="99"/>
    <w:rsid w:val="00982839"/>
    <w:rPr>
      <w:rFonts w:ascii="Symbol" w:hAnsi="Symbol"/>
    </w:rPr>
  </w:style>
  <w:style w:type="character" w:customStyle="1" w:styleId="RTFNum32">
    <w:name w:val="RTF_Num 3 2"/>
    <w:uiPriority w:val="99"/>
    <w:rsid w:val="00982839"/>
  </w:style>
  <w:style w:type="character" w:customStyle="1" w:styleId="RTFNum33">
    <w:name w:val="RTF_Num 3 3"/>
    <w:uiPriority w:val="99"/>
    <w:rsid w:val="00982839"/>
  </w:style>
  <w:style w:type="character" w:customStyle="1" w:styleId="RTFNum34">
    <w:name w:val="RTF_Num 3 4"/>
    <w:uiPriority w:val="99"/>
    <w:rsid w:val="00982839"/>
  </w:style>
  <w:style w:type="character" w:customStyle="1" w:styleId="RTFNum35">
    <w:name w:val="RTF_Num 3 5"/>
    <w:uiPriority w:val="99"/>
    <w:rsid w:val="00982839"/>
  </w:style>
  <w:style w:type="character" w:customStyle="1" w:styleId="RTFNum36">
    <w:name w:val="RTF_Num 3 6"/>
    <w:uiPriority w:val="99"/>
    <w:rsid w:val="00982839"/>
  </w:style>
  <w:style w:type="character" w:customStyle="1" w:styleId="RTFNum37">
    <w:name w:val="RTF_Num 3 7"/>
    <w:uiPriority w:val="99"/>
    <w:rsid w:val="00982839"/>
  </w:style>
  <w:style w:type="character" w:customStyle="1" w:styleId="RTFNum38">
    <w:name w:val="RTF_Num 3 8"/>
    <w:uiPriority w:val="99"/>
    <w:rsid w:val="00982839"/>
  </w:style>
  <w:style w:type="character" w:customStyle="1" w:styleId="RTFNum39">
    <w:name w:val="RTF_Num 3 9"/>
    <w:uiPriority w:val="99"/>
    <w:rsid w:val="00982839"/>
  </w:style>
  <w:style w:type="character" w:customStyle="1" w:styleId="RTFNum41">
    <w:name w:val="RTF_Num 4 1"/>
    <w:uiPriority w:val="99"/>
    <w:rsid w:val="00982839"/>
  </w:style>
  <w:style w:type="character" w:customStyle="1" w:styleId="RTFNum42">
    <w:name w:val="RTF_Num 4 2"/>
    <w:uiPriority w:val="99"/>
    <w:rsid w:val="00982839"/>
  </w:style>
  <w:style w:type="character" w:customStyle="1" w:styleId="RTFNum43">
    <w:name w:val="RTF_Num 4 3"/>
    <w:uiPriority w:val="99"/>
    <w:rsid w:val="00982839"/>
  </w:style>
  <w:style w:type="character" w:customStyle="1" w:styleId="RTFNum44">
    <w:name w:val="RTF_Num 4 4"/>
    <w:uiPriority w:val="99"/>
    <w:rsid w:val="00982839"/>
  </w:style>
  <w:style w:type="character" w:customStyle="1" w:styleId="RTFNum45">
    <w:name w:val="RTF_Num 4 5"/>
    <w:uiPriority w:val="99"/>
    <w:rsid w:val="00982839"/>
  </w:style>
  <w:style w:type="character" w:customStyle="1" w:styleId="RTFNum46">
    <w:name w:val="RTF_Num 4 6"/>
    <w:uiPriority w:val="99"/>
    <w:rsid w:val="00982839"/>
  </w:style>
  <w:style w:type="character" w:customStyle="1" w:styleId="RTFNum47">
    <w:name w:val="RTF_Num 4 7"/>
    <w:uiPriority w:val="99"/>
    <w:rsid w:val="00982839"/>
  </w:style>
  <w:style w:type="character" w:customStyle="1" w:styleId="RTFNum48">
    <w:name w:val="RTF_Num 4 8"/>
    <w:uiPriority w:val="99"/>
    <w:rsid w:val="00982839"/>
  </w:style>
  <w:style w:type="character" w:customStyle="1" w:styleId="RTFNum49">
    <w:name w:val="RTF_Num 4 9"/>
    <w:uiPriority w:val="99"/>
    <w:rsid w:val="00982839"/>
  </w:style>
  <w:style w:type="character" w:customStyle="1" w:styleId="RTFNum51">
    <w:name w:val="RTF_Num 5 1"/>
    <w:uiPriority w:val="99"/>
    <w:rsid w:val="00982839"/>
  </w:style>
  <w:style w:type="character" w:customStyle="1" w:styleId="RTFNum52">
    <w:name w:val="RTF_Num 5 2"/>
    <w:uiPriority w:val="99"/>
    <w:rsid w:val="00982839"/>
  </w:style>
  <w:style w:type="character" w:customStyle="1" w:styleId="RTFNum53">
    <w:name w:val="RTF_Num 5 3"/>
    <w:uiPriority w:val="99"/>
    <w:rsid w:val="00982839"/>
  </w:style>
  <w:style w:type="character" w:customStyle="1" w:styleId="RTFNum54">
    <w:name w:val="RTF_Num 5 4"/>
    <w:uiPriority w:val="99"/>
    <w:rsid w:val="00982839"/>
  </w:style>
  <w:style w:type="character" w:customStyle="1" w:styleId="RTFNum55">
    <w:name w:val="RTF_Num 5 5"/>
    <w:uiPriority w:val="99"/>
    <w:rsid w:val="00982839"/>
  </w:style>
  <w:style w:type="character" w:customStyle="1" w:styleId="RTFNum56">
    <w:name w:val="RTF_Num 5 6"/>
    <w:uiPriority w:val="99"/>
    <w:rsid w:val="00982839"/>
  </w:style>
  <w:style w:type="character" w:customStyle="1" w:styleId="RTFNum57">
    <w:name w:val="RTF_Num 5 7"/>
    <w:uiPriority w:val="99"/>
    <w:rsid w:val="00982839"/>
  </w:style>
  <w:style w:type="character" w:customStyle="1" w:styleId="RTFNum58">
    <w:name w:val="RTF_Num 5 8"/>
    <w:uiPriority w:val="99"/>
    <w:rsid w:val="00982839"/>
  </w:style>
  <w:style w:type="character" w:customStyle="1" w:styleId="RTFNum59">
    <w:name w:val="RTF_Num 5 9"/>
    <w:uiPriority w:val="99"/>
    <w:rsid w:val="00982839"/>
  </w:style>
  <w:style w:type="character" w:customStyle="1" w:styleId="RTFNum61">
    <w:name w:val="RTF_Num 6 1"/>
    <w:uiPriority w:val="99"/>
    <w:rsid w:val="00982839"/>
  </w:style>
  <w:style w:type="character" w:customStyle="1" w:styleId="RTFNum71">
    <w:name w:val="RTF_Num 7 1"/>
    <w:uiPriority w:val="99"/>
    <w:rsid w:val="00982839"/>
    <w:rPr>
      <w:b/>
    </w:rPr>
  </w:style>
  <w:style w:type="character" w:customStyle="1" w:styleId="RTFNum72">
    <w:name w:val="RTF_Num 7 2"/>
    <w:uiPriority w:val="99"/>
    <w:rsid w:val="00982839"/>
  </w:style>
  <w:style w:type="character" w:customStyle="1" w:styleId="RTFNum73">
    <w:name w:val="RTF_Num 7 3"/>
    <w:uiPriority w:val="99"/>
    <w:rsid w:val="00982839"/>
  </w:style>
  <w:style w:type="character" w:customStyle="1" w:styleId="RTFNum74">
    <w:name w:val="RTF_Num 7 4"/>
    <w:uiPriority w:val="99"/>
    <w:rsid w:val="00982839"/>
  </w:style>
  <w:style w:type="character" w:customStyle="1" w:styleId="RTFNum75">
    <w:name w:val="RTF_Num 7 5"/>
    <w:uiPriority w:val="99"/>
    <w:rsid w:val="00982839"/>
  </w:style>
  <w:style w:type="character" w:customStyle="1" w:styleId="RTFNum76">
    <w:name w:val="RTF_Num 7 6"/>
    <w:uiPriority w:val="99"/>
    <w:rsid w:val="00982839"/>
  </w:style>
  <w:style w:type="character" w:customStyle="1" w:styleId="RTFNum77">
    <w:name w:val="RTF_Num 7 7"/>
    <w:uiPriority w:val="99"/>
    <w:rsid w:val="00982839"/>
  </w:style>
  <w:style w:type="character" w:customStyle="1" w:styleId="RTFNum78">
    <w:name w:val="RTF_Num 7 8"/>
    <w:uiPriority w:val="99"/>
    <w:rsid w:val="00982839"/>
  </w:style>
  <w:style w:type="character" w:customStyle="1" w:styleId="RTFNum79">
    <w:name w:val="RTF_Num 7 9"/>
    <w:uiPriority w:val="99"/>
    <w:rsid w:val="00982839"/>
  </w:style>
  <w:style w:type="character" w:customStyle="1" w:styleId="RTFNum81">
    <w:name w:val="RTF_Num 8 1"/>
    <w:uiPriority w:val="99"/>
    <w:rsid w:val="00982839"/>
    <w:rPr>
      <w:rFonts w:ascii="Symbol" w:hAnsi="Symbol"/>
    </w:rPr>
  </w:style>
  <w:style w:type="character" w:customStyle="1" w:styleId="RTFNum91">
    <w:name w:val="RTF_Num 9 1"/>
    <w:uiPriority w:val="99"/>
    <w:rsid w:val="00982839"/>
  </w:style>
  <w:style w:type="character" w:customStyle="1" w:styleId="RTFNum92">
    <w:name w:val="RTF_Num 9 2"/>
    <w:uiPriority w:val="99"/>
    <w:rsid w:val="00982839"/>
  </w:style>
  <w:style w:type="character" w:customStyle="1" w:styleId="RTFNum93">
    <w:name w:val="RTF_Num 9 3"/>
    <w:uiPriority w:val="99"/>
    <w:rsid w:val="00982839"/>
  </w:style>
  <w:style w:type="character" w:customStyle="1" w:styleId="RTFNum94">
    <w:name w:val="RTF_Num 9 4"/>
    <w:uiPriority w:val="99"/>
    <w:rsid w:val="00982839"/>
  </w:style>
  <w:style w:type="character" w:customStyle="1" w:styleId="RTFNum95">
    <w:name w:val="RTF_Num 9 5"/>
    <w:uiPriority w:val="99"/>
    <w:rsid w:val="00982839"/>
  </w:style>
  <w:style w:type="character" w:customStyle="1" w:styleId="RTFNum96">
    <w:name w:val="RTF_Num 9 6"/>
    <w:uiPriority w:val="99"/>
    <w:rsid w:val="00982839"/>
  </w:style>
  <w:style w:type="character" w:customStyle="1" w:styleId="RTFNum97">
    <w:name w:val="RTF_Num 9 7"/>
    <w:uiPriority w:val="99"/>
    <w:rsid w:val="00982839"/>
  </w:style>
  <w:style w:type="character" w:customStyle="1" w:styleId="RTFNum98">
    <w:name w:val="RTF_Num 9 8"/>
    <w:uiPriority w:val="99"/>
    <w:rsid w:val="00982839"/>
  </w:style>
  <w:style w:type="character" w:customStyle="1" w:styleId="RTFNum99">
    <w:name w:val="RTF_Num 9 9"/>
    <w:uiPriority w:val="99"/>
    <w:rsid w:val="00982839"/>
  </w:style>
  <w:style w:type="character" w:customStyle="1" w:styleId="RTFNum101">
    <w:name w:val="RTF_Num 10 1"/>
    <w:uiPriority w:val="99"/>
    <w:rsid w:val="00982839"/>
    <w:rPr>
      <w:rFonts w:ascii="Symbol" w:hAnsi="Symbol"/>
    </w:rPr>
  </w:style>
  <w:style w:type="character" w:customStyle="1" w:styleId="RTFNum111">
    <w:name w:val="RTF_Num 11 1"/>
    <w:uiPriority w:val="99"/>
    <w:rsid w:val="00982839"/>
    <w:rPr>
      <w:b/>
    </w:rPr>
  </w:style>
  <w:style w:type="character" w:customStyle="1" w:styleId="RTFNum112">
    <w:name w:val="RTF_Num 11 2"/>
    <w:uiPriority w:val="99"/>
    <w:rsid w:val="00982839"/>
  </w:style>
  <w:style w:type="character" w:customStyle="1" w:styleId="RTFNum113">
    <w:name w:val="RTF_Num 11 3"/>
    <w:uiPriority w:val="99"/>
    <w:rsid w:val="00982839"/>
  </w:style>
  <w:style w:type="character" w:customStyle="1" w:styleId="RTFNum114">
    <w:name w:val="RTF_Num 11 4"/>
    <w:uiPriority w:val="99"/>
    <w:rsid w:val="00982839"/>
  </w:style>
  <w:style w:type="character" w:customStyle="1" w:styleId="RTFNum115">
    <w:name w:val="RTF_Num 11 5"/>
    <w:uiPriority w:val="99"/>
    <w:rsid w:val="00982839"/>
  </w:style>
  <w:style w:type="character" w:customStyle="1" w:styleId="RTFNum116">
    <w:name w:val="RTF_Num 11 6"/>
    <w:uiPriority w:val="99"/>
    <w:rsid w:val="00982839"/>
  </w:style>
  <w:style w:type="character" w:customStyle="1" w:styleId="RTFNum117">
    <w:name w:val="RTF_Num 11 7"/>
    <w:uiPriority w:val="99"/>
    <w:rsid w:val="00982839"/>
  </w:style>
  <w:style w:type="character" w:customStyle="1" w:styleId="RTFNum118">
    <w:name w:val="RTF_Num 11 8"/>
    <w:uiPriority w:val="99"/>
    <w:rsid w:val="00982839"/>
  </w:style>
  <w:style w:type="character" w:customStyle="1" w:styleId="RTFNum119">
    <w:name w:val="RTF_Num 11 9"/>
    <w:uiPriority w:val="99"/>
    <w:rsid w:val="00982839"/>
  </w:style>
  <w:style w:type="character" w:customStyle="1" w:styleId="RTFNum121">
    <w:name w:val="RTF_Num 12 1"/>
    <w:uiPriority w:val="99"/>
    <w:rsid w:val="00982839"/>
    <w:rPr>
      <w:rFonts w:ascii="Symbol" w:hAnsi="Symbol"/>
    </w:rPr>
  </w:style>
  <w:style w:type="character" w:customStyle="1" w:styleId="RTFNum122">
    <w:name w:val="RTF_Num 12 2"/>
    <w:uiPriority w:val="99"/>
    <w:rsid w:val="00982839"/>
    <w:rPr>
      <w:rFonts w:ascii="Courier New" w:hAnsi="Courier New"/>
    </w:rPr>
  </w:style>
  <w:style w:type="character" w:customStyle="1" w:styleId="RTFNum123">
    <w:name w:val="RTF_Num 12 3"/>
    <w:uiPriority w:val="99"/>
    <w:rsid w:val="00982839"/>
    <w:rPr>
      <w:rFonts w:ascii="Wingdings" w:hAnsi="Wingdings"/>
    </w:rPr>
  </w:style>
  <w:style w:type="character" w:customStyle="1" w:styleId="RTFNum124">
    <w:name w:val="RTF_Num 12 4"/>
    <w:uiPriority w:val="99"/>
    <w:rsid w:val="00982839"/>
    <w:rPr>
      <w:rFonts w:ascii="Symbol" w:hAnsi="Symbol"/>
    </w:rPr>
  </w:style>
  <w:style w:type="character" w:customStyle="1" w:styleId="RTFNum125">
    <w:name w:val="RTF_Num 12 5"/>
    <w:uiPriority w:val="99"/>
    <w:rsid w:val="00982839"/>
    <w:rPr>
      <w:rFonts w:ascii="Courier New" w:hAnsi="Courier New"/>
    </w:rPr>
  </w:style>
  <w:style w:type="character" w:customStyle="1" w:styleId="RTFNum126">
    <w:name w:val="RTF_Num 12 6"/>
    <w:uiPriority w:val="99"/>
    <w:rsid w:val="00982839"/>
    <w:rPr>
      <w:rFonts w:ascii="Wingdings" w:hAnsi="Wingdings"/>
    </w:rPr>
  </w:style>
  <w:style w:type="character" w:customStyle="1" w:styleId="RTFNum127">
    <w:name w:val="RTF_Num 12 7"/>
    <w:uiPriority w:val="99"/>
    <w:rsid w:val="00982839"/>
    <w:rPr>
      <w:rFonts w:ascii="Symbol" w:hAnsi="Symbol"/>
    </w:rPr>
  </w:style>
  <w:style w:type="character" w:customStyle="1" w:styleId="RTFNum128">
    <w:name w:val="RTF_Num 12 8"/>
    <w:uiPriority w:val="99"/>
    <w:rsid w:val="00982839"/>
    <w:rPr>
      <w:rFonts w:ascii="Courier New" w:hAnsi="Courier New"/>
    </w:rPr>
  </w:style>
  <w:style w:type="character" w:customStyle="1" w:styleId="RTFNum129">
    <w:name w:val="RTF_Num 12 9"/>
    <w:uiPriority w:val="99"/>
    <w:rsid w:val="00982839"/>
    <w:rPr>
      <w:rFonts w:ascii="Wingdings" w:hAnsi="Wingdings"/>
    </w:rPr>
  </w:style>
  <w:style w:type="character" w:styleId="slostrnky">
    <w:name w:val="page number"/>
    <w:basedOn w:val="Standardnpsmoodstavce"/>
    <w:uiPriority w:val="99"/>
    <w:rsid w:val="00982839"/>
    <w:rPr>
      <w:rFonts w:cs="Times New Roman"/>
    </w:rPr>
  </w:style>
  <w:style w:type="character" w:styleId="Znakapoznpodarou">
    <w:name w:val="footnote reference"/>
    <w:basedOn w:val="Standardnpsmoodstavce"/>
    <w:uiPriority w:val="99"/>
    <w:rsid w:val="00982839"/>
    <w:rPr>
      <w:rFonts w:cs="Times New Roman"/>
      <w:position w:val="6"/>
    </w:rPr>
  </w:style>
  <w:style w:type="paragraph" w:customStyle="1" w:styleId="Novelizanbod">
    <w:name w:val="Novelizační bod"/>
    <w:basedOn w:val="Normln"/>
    <w:uiPriority w:val="99"/>
    <w:rsid w:val="007C31B0"/>
    <w:pPr>
      <w:numPr>
        <w:numId w:val="3"/>
      </w:numPr>
    </w:pPr>
  </w:style>
  <w:style w:type="table" w:styleId="Mkatabulky">
    <w:name w:val="Table Grid"/>
    <w:basedOn w:val="Normlntabulka"/>
    <w:uiPriority w:val="99"/>
    <w:rsid w:val="00EB6D7B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ktulnseznam1">
    <w:name w:val="Aktuální seznam1"/>
    <w:rsid w:val="003A6CE0"/>
    <w:pPr>
      <w:numPr>
        <w:numId w:val="1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1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709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VZ09</vt:lpstr>
    </vt:vector>
  </TitlesOfParts>
  <Company/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VZ09</dc:title>
  <dc:subject>Závěrečná zpráva projektu programu INFOZ</dc:subject>
  <dc:creator>Hakenová</dc:creator>
  <cp:keywords/>
  <dc:description/>
  <cp:lastModifiedBy>Hakenová</cp:lastModifiedBy>
  <cp:revision>8</cp:revision>
  <cp:lastPrinted>2112-12-31T22:00:00Z</cp:lastPrinted>
  <dcterms:created xsi:type="dcterms:W3CDTF">2011-07-29T09:13:00Z</dcterms:created>
  <dcterms:modified xsi:type="dcterms:W3CDTF">2011-08-01T10:48:00Z</dcterms:modified>
</cp:coreProperties>
</file>